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23" w:type="dxa"/>
        <w:tblLook w:val="0000"/>
      </w:tblPr>
      <w:tblGrid>
        <w:gridCol w:w="3794"/>
        <w:gridCol w:w="6229"/>
      </w:tblGrid>
      <w:tr w:rsidR="008E3DFF" w:rsidRPr="008E3DFF" w:rsidTr="008E3DFF">
        <w:trPr>
          <w:trHeight w:val="728"/>
        </w:trPr>
        <w:tc>
          <w:tcPr>
            <w:tcW w:w="3794" w:type="dxa"/>
          </w:tcPr>
          <w:p w:rsidR="008E3DFF" w:rsidRPr="008E3DFF" w:rsidRDefault="008E3DFF" w:rsidP="00AE10D9">
            <w:pPr>
              <w:jc w:val="center"/>
              <w:rPr>
                <w:rFonts w:ascii="Times New Roman" w:hAnsi="Times New Roman"/>
                <w:bCs/>
                <w:sz w:val="26"/>
                <w:szCs w:val="26"/>
              </w:rPr>
            </w:pPr>
            <w:r w:rsidRPr="008E3DFF">
              <w:rPr>
                <w:rFonts w:ascii="Times New Roman" w:hAnsi="Times New Roman"/>
                <w:bCs/>
                <w:sz w:val="26"/>
                <w:szCs w:val="26"/>
              </w:rPr>
              <w:t>UBND TỈNH  QUẢNG BÌNH</w:t>
            </w:r>
          </w:p>
          <w:p w:rsidR="008E3DFF" w:rsidRPr="008E3DFF" w:rsidRDefault="00702F9D" w:rsidP="00AE10D9">
            <w:pPr>
              <w:keepNext/>
              <w:spacing w:after="60"/>
              <w:jc w:val="center"/>
              <w:outlineLvl w:val="1"/>
              <w:rPr>
                <w:rFonts w:ascii="Times New Roman" w:hAnsi="Times New Roman"/>
                <w:spacing w:val="-6"/>
                <w:sz w:val="28"/>
                <w:szCs w:val="28"/>
              </w:rPr>
            </w:pPr>
            <w:r w:rsidRPr="00702F9D">
              <w:rPr>
                <w:rFonts w:ascii="Arial" w:hAnsi="Arial" w:cs="Arial"/>
                <w:b/>
                <w:bCs/>
                <w:i/>
                <w:iCs/>
                <w:noProof/>
                <w:spacing w:val="-6"/>
                <w:sz w:val="26"/>
                <w:szCs w:val="26"/>
              </w:rPr>
              <w:pict>
                <v:line id="_x0000_s1028" style="position:absolute;left:0;text-align:left;z-index:251664384" from="38.45pt,17.1pt" to="142pt,17.1pt"/>
              </w:pict>
            </w:r>
            <w:r w:rsidR="008E3DFF" w:rsidRPr="008E3DFF">
              <w:rPr>
                <w:rFonts w:ascii="Times New Roman" w:hAnsi="Times New Roman"/>
                <w:b/>
                <w:bCs/>
                <w:spacing w:val="-6"/>
                <w:sz w:val="26"/>
                <w:szCs w:val="26"/>
              </w:rPr>
              <w:t>BAN QUẢN LÝ KHU KINH TẾ</w:t>
            </w:r>
          </w:p>
        </w:tc>
        <w:tc>
          <w:tcPr>
            <w:tcW w:w="6229" w:type="dxa"/>
          </w:tcPr>
          <w:p w:rsidR="008E3DFF" w:rsidRPr="008E3DFF" w:rsidRDefault="008E3DFF" w:rsidP="008E3DFF">
            <w:pPr>
              <w:keepNext/>
              <w:jc w:val="center"/>
              <w:outlineLvl w:val="0"/>
              <w:rPr>
                <w:rFonts w:ascii="Times New Roman" w:hAnsi="Times New Roman"/>
                <w:b/>
                <w:bCs/>
                <w:sz w:val="26"/>
                <w:szCs w:val="26"/>
              </w:rPr>
            </w:pPr>
            <w:r w:rsidRPr="008E3DFF">
              <w:rPr>
                <w:rFonts w:ascii="Times New Roman" w:hAnsi="Times New Roman"/>
                <w:b/>
                <w:bCs/>
                <w:sz w:val="26"/>
                <w:szCs w:val="26"/>
              </w:rPr>
              <w:t>CỘNG HÒA XÃ HỘI CHỦ NGHĨA VIỆT NAM</w:t>
            </w:r>
          </w:p>
          <w:p w:rsidR="008E3DFF" w:rsidRPr="008E3DFF" w:rsidRDefault="008E3DFF" w:rsidP="008E3DFF">
            <w:pPr>
              <w:keepNext/>
              <w:jc w:val="center"/>
              <w:outlineLvl w:val="0"/>
              <w:rPr>
                <w:rFonts w:ascii="Times New Roman" w:hAnsi="Times New Roman"/>
                <w:b/>
                <w:bCs/>
                <w:spacing w:val="-12"/>
                <w:sz w:val="28"/>
                <w:szCs w:val="28"/>
              </w:rPr>
            </w:pPr>
            <w:r w:rsidRPr="008E3DFF">
              <w:rPr>
                <w:rFonts w:ascii="Times New Roman" w:hAnsi="Times New Roman"/>
                <w:b/>
                <w:bCs/>
                <w:sz w:val="28"/>
                <w:szCs w:val="28"/>
              </w:rPr>
              <w:t>Độc lập - Tự do - Hạnh phúc</w:t>
            </w:r>
          </w:p>
          <w:p w:rsidR="008E3DFF" w:rsidRPr="008E3DFF" w:rsidRDefault="00702F9D" w:rsidP="00AE10D9">
            <w:pPr>
              <w:jc w:val="center"/>
              <w:rPr>
                <w:rFonts w:ascii="Times New Roman" w:hAnsi="Times New Roman"/>
                <w:sz w:val="28"/>
                <w:szCs w:val="28"/>
              </w:rPr>
            </w:pPr>
            <w:r w:rsidRPr="00702F9D">
              <w:rPr>
                <w:rFonts w:ascii="Times New Roman" w:hAnsi="Times New Roman"/>
                <w:noProof/>
                <w:sz w:val="28"/>
                <w:szCs w:val="28"/>
              </w:rPr>
              <w:pict>
                <v:line id="_x0000_s1029" style="position:absolute;left:0;text-align:left;z-index:251665408" from="64.25pt,1.45pt" to="234.45pt,1.45pt"/>
              </w:pict>
            </w:r>
          </w:p>
        </w:tc>
      </w:tr>
    </w:tbl>
    <w:p w:rsidR="008E3DFF" w:rsidRPr="00F5583A" w:rsidRDefault="008E3DFF" w:rsidP="008E3DFF">
      <w:pPr>
        <w:spacing w:before="120" w:after="120"/>
        <w:jc w:val="center"/>
        <w:rPr>
          <w:rFonts w:ascii="Times New Roman" w:hAnsi="Times New Roman"/>
          <w:b/>
          <w:bCs/>
          <w:sz w:val="2"/>
          <w:szCs w:val="2"/>
        </w:rPr>
      </w:pPr>
    </w:p>
    <w:p w:rsidR="008E3DFF" w:rsidRPr="00F5583A" w:rsidRDefault="008E3DFF" w:rsidP="008E3DFF">
      <w:pPr>
        <w:spacing w:before="120" w:after="120"/>
        <w:jc w:val="center"/>
        <w:rPr>
          <w:rFonts w:ascii="Times New Roman" w:hAnsi="Times New Roman"/>
          <w:b/>
          <w:bCs/>
          <w:sz w:val="2"/>
          <w:szCs w:val="2"/>
        </w:rPr>
      </w:pPr>
    </w:p>
    <w:p w:rsidR="00ED7C17" w:rsidRPr="00ED7C17" w:rsidRDefault="000F7F94" w:rsidP="00ED7C17">
      <w:pPr>
        <w:jc w:val="center"/>
        <w:rPr>
          <w:rFonts w:ascii="Times New Roman" w:hAnsi="Times New Roman" w:cs="Times New Roman"/>
          <w:b/>
          <w:bCs/>
          <w:sz w:val="36"/>
          <w:szCs w:val="28"/>
          <w:lang w:val="en-US"/>
        </w:rPr>
      </w:pPr>
      <w:r>
        <w:rPr>
          <w:rFonts w:ascii="Times New Roman" w:hAnsi="Times New Roman" w:cs="Times New Roman"/>
          <w:b/>
          <w:bCs/>
          <w:sz w:val="36"/>
          <w:szCs w:val="28"/>
          <w:lang w:val="en-US"/>
        </w:rPr>
        <w:t>NHIỆM VỤ</w:t>
      </w:r>
      <w:r w:rsidR="008E3DFF" w:rsidRPr="00ED7C17">
        <w:rPr>
          <w:rFonts w:ascii="Times New Roman" w:hAnsi="Times New Roman" w:cs="Times New Roman"/>
          <w:b/>
          <w:bCs/>
          <w:sz w:val="36"/>
          <w:szCs w:val="28"/>
        </w:rPr>
        <w:t xml:space="preserve"> THIẾT KẾ KIẾN TRÚC</w:t>
      </w:r>
    </w:p>
    <w:p w:rsidR="00ED7C17" w:rsidRDefault="008E3DFF" w:rsidP="00ED7C17">
      <w:pPr>
        <w:spacing w:before="120"/>
        <w:jc w:val="center"/>
        <w:rPr>
          <w:rFonts w:ascii="Times New Roman" w:hAnsi="Times New Roman" w:cs="Times New Roman"/>
          <w:b/>
          <w:bCs/>
          <w:sz w:val="28"/>
          <w:szCs w:val="28"/>
          <w:lang w:val="en-US"/>
        </w:rPr>
      </w:pPr>
      <w:r w:rsidRPr="008E3DFF">
        <w:rPr>
          <w:rFonts w:ascii="Times New Roman" w:hAnsi="Times New Roman" w:cs="Times New Roman"/>
          <w:b/>
          <w:bCs/>
          <w:sz w:val="28"/>
          <w:szCs w:val="28"/>
        </w:rPr>
        <w:t xml:space="preserve"> </w:t>
      </w:r>
      <w:r w:rsidR="00ED7C17">
        <w:rPr>
          <w:rFonts w:ascii="Times New Roman" w:hAnsi="Times New Roman" w:cs="Times New Roman"/>
          <w:b/>
          <w:bCs/>
          <w:sz w:val="28"/>
          <w:szCs w:val="28"/>
          <w:lang w:val="en-US"/>
        </w:rPr>
        <w:t xml:space="preserve">HẠNG MỤC </w:t>
      </w:r>
      <w:r w:rsidR="00ED7C17">
        <w:rPr>
          <w:rFonts w:ascii="Times New Roman" w:hAnsi="Times New Roman" w:cs="Times New Roman"/>
          <w:b/>
          <w:bCs/>
          <w:sz w:val="28"/>
          <w:szCs w:val="28"/>
        </w:rPr>
        <w:t>CÔNG TRÌNH</w:t>
      </w:r>
      <w:r w:rsidR="00ED7C17">
        <w:rPr>
          <w:rFonts w:ascii="Times New Roman" w:hAnsi="Times New Roman" w:cs="Times New Roman"/>
          <w:b/>
          <w:bCs/>
          <w:sz w:val="28"/>
          <w:szCs w:val="28"/>
          <w:lang w:val="en-US"/>
        </w:rPr>
        <w:t xml:space="preserve">: QUỐC MÔN </w:t>
      </w:r>
    </w:p>
    <w:p w:rsidR="00ED7C17" w:rsidRDefault="00ED7C17" w:rsidP="00ED7C17">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DỰ</w:t>
      </w:r>
      <w:r w:rsidR="008E3DFF" w:rsidRPr="008E3DFF">
        <w:rPr>
          <w:rFonts w:ascii="Times New Roman" w:hAnsi="Times New Roman" w:cs="Times New Roman"/>
          <w:b/>
          <w:bCs/>
          <w:sz w:val="28"/>
          <w:szCs w:val="28"/>
        </w:rPr>
        <w:t xml:space="preserve"> </w:t>
      </w:r>
      <w:r>
        <w:rPr>
          <w:rFonts w:ascii="Times New Roman" w:hAnsi="Times New Roman" w:cs="Times New Roman"/>
          <w:b/>
          <w:bCs/>
          <w:sz w:val="28"/>
          <w:szCs w:val="28"/>
          <w:lang w:val="en-US"/>
        </w:rPr>
        <w:t xml:space="preserve">ÁN: </w:t>
      </w:r>
      <w:r w:rsidR="008E3DFF" w:rsidRPr="008E3DFF">
        <w:rPr>
          <w:rFonts w:ascii="Times New Roman" w:hAnsi="Times New Roman" w:cs="Times New Roman"/>
          <w:b/>
          <w:bCs/>
          <w:sz w:val="28"/>
          <w:szCs w:val="28"/>
        </w:rPr>
        <w:t xml:space="preserve">NHÀ </w:t>
      </w:r>
      <w:r>
        <w:rPr>
          <w:rFonts w:ascii="Times New Roman" w:hAnsi="Times New Roman" w:cs="Times New Roman"/>
          <w:b/>
          <w:bCs/>
          <w:sz w:val="28"/>
          <w:szCs w:val="28"/>
          <w:lang w:val="en-US"/>
        </w:rPr>
        <w:t xml:space="preserve">LIÊN NGÀNH VÀ QUỐC MÔN KHU KINH TẾ </w:t>
      </w:r>
    </w:p>
    <w:p w:rsidR="008E3DFF" w:rsidRPr="00ED7C17" w:rsidRDefault="00ED7C17" w:rsidP="00ED7C17">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CỬA KHẨU QUỐC TẾ CHA LO</w:t>
      </w:r>
    </w:p>
    <w:p w:rsidR="008E3DFF" w:rsidRPr="008E3DFF" w:rsidRDefault="00702F9D" w:rsidP="008E3DFF">
      <w:pPr>
        <w:spacing w:before="120" w:after="120"/>
        <w:jc w:val="both"/>
        <w:rPr>
          <w:rFonts w:ascii="Times New Roman" w:hAnsi="Times New Roman" w:cs="Times New Roman"/>
          <w:b/>
          <w:bCs/>
          <w:sz w:val="28"/>
          <w:szCs w:val="28"/>
        </w:rPr>
      </w:pPr>
      <w:r>
        <w:rPr>
          <w:rFonts w:ascii="Times New Roman" w:hAnsi="Times New Roman" w:cs="Times New Roman"/>
          <w:b/>
          <w:bCs/>
          <w:noProof/>
          <w:sz w:val="28"/>
          <w:szCs w:val="28"/>
          <w:lang w:val="en-US" w:eastAsia="en-US"/>
        </w:rPr>
        <w:pict>
          <v:shapetype id="_x0000_t32" coordsize="21600,21600" o:spt="32" o:oned="t" path="m,l21600,21600e" filled="f">
            <v:path arrowok="t" fillok="f" o:connecttype="none"/>
            <o:lock v:ext="edit" shapetype="t"/>
          </v:shapetype>
          <v:shape id="_x0000_s1030" type="#_x0000_t32" style="position:absolute;left:0;text-align:left;margin-left:163.95pt;margin-top:1.85pt;width:140.25pt;height:.05pt;z-index:251666432" o:connectortype="straight"/>
        </w:pict>
      </w:r>
    </w:p>
    <w:p w:rsidR="008E3DFF" w:rsidRPr="008E3DFF" w:rsidRDefault="00B6740F" w:rsidP="00EB61AF">
      <w:pPr>
        <w:spacing w:before="60" w:after="60" w:line="264" w:lineRule="auto"/>
        <w:ind w:firstLine="539"/>
        <w:jc w:val="both"/>
        <w:rPr>
          <w:rFonts w:ascii="Times New Roman" w:hAnsi="Times New Roman" w:cs="Times New Roman"/>
          <w:b/>
          <w:bCs/>
          <w:sz w:val="28"/>
          <w:szCs w:val="28"/>
        </w:rPr>
      </w:pPr>
      <w:r>
        <w:rPr>
          <w:rFonts w:ascii="Times New Roman" w:hAnsi="Times New Roman" w:cs="Times New Roman"/>
          <w:b/>
          <w:bCs/>
          <w:sz w:val="28"/>
          <w:szCs w:val="28"/>
          <w:lang w:val="en-US"/>
        </w:rPr>
        <w:t>1</w:t>
      </w:r>
      <w:r w:rsidR="008E3DFF" w:rsidRPr="008E3DFF">
        <w:rPr>
          <w:rFonts w:ascii="Times New Roman" w:hAnsi="Times New Roman" w:cs="Times New Roman"/>
          <w:b/>
          <w:bCs/>
          <w:sz w:val="28"/>
          <w:szCs w:val="28"/>
        </w:rPr>
        <w:t xml:space="preserve">. </w:t>
      </w:r>
      <w:r w:rsidR="00805B2D">
        <w:rPr>
          <w:rFonts w:ascii="Times New Roman" w:hAnsi="Times New Roman" w:cs="Times New Roman"/>
          <w:b/>
          <w:bCs/>
          <w:sz w:val="28"/>
          <w:szCs w:val="28"/>
          <w:lang w:val="en-US"/>
        </w:rPr>
        <w:t>Các căn cứ lập nhiệm vụ thiết kế kiến trúc công trình</w:t>
      </w:r>
      <w:r w:rsidR="008E3DFF" w:rsidRPr="008E3DFF">
        <w:rPr>
          <w:rFonts w:ascii="Times New Roman" w:hAnsi="Times New Roman" w:cs="Times New Roman"/>
          <w:b/>
          <w:bCs/>
          <w:sz w:val="28"/>
          <w:szCs w:val="28"/>
        </w:rPr>
        <w:t>:</w:t>
      </w:r>
    </w:p>
    <w:p w:rsidR="008E3DFF" w:rsidRPr="00E3367B" w:rsidRDefault="008E3DFF" w:rsidP="00EB61AF">
      <w:pPr>
        <w:spacing w:before="60" w:after="60" w:line="264" w:lineRule="auto"/>
        <w:ind w:firstLine="539"/>
        <w:jc w:val="both"/>
        <w:rPr>
          <w:rFonts w:ascii="Times New Roman" w:hAnsi="Times New Roman" w:cs="Times New Roman"/>
          <w:sz w:val="28"/>
          <w:szCs w:val="28"/>
          <w:lang w:val="de-DE"/>
        </w:rPr>
      </w:pPr>
      <w:r w:rsidRPr="00E3367B">
        <w:rPr>
          <w:rFonts w:ascii="Times New Roman" w:hAnsi="Times New Roman" w:cs="Times New Roman"/>
          <w:sz w:val="28"/>
          <w:szCs w:val="28"/>
          <w:lang w:val="de-DE"/>
        </w:rPr>
        <w:t xml:space="preserve">- </w:t>
      </w:r>
      <w:r w:rsidR="00F86148" w:rsidRPr="00E3367B">
        <w:rPr>
          <w:rFonts w:ascii="Times New Roman" w:hAnsi="Times New Roman" w:cs="Times New Roman"/>
          <w:sz w:val="28"/>
          <w:szCs w:val="28"/>
          <w:lang w:val="de-DE"/>
        </w:rPr>
        <w:t>Luật Xây dựng số 50/2014/QH13 ngày 18/6/2014</w:t>
      </w:r>
      <w:r w:rsidRPr="00E3367B">
        <w:rPr>
          <w:rFonts w:ascii="Times New Roman" w:hAnsi="Times New Roman" w:cs="Times New Roman"/>
          <w:sz w:val="28"/>
          <w:szCs w:val="28"/>
          <w:lang w:val="de-DE"/>
        </w:rPr>
        <w:t>;</w:t>
      </w:r>
    </w:p>
    <w:p w:rsidR="008E3DFF" w:rsidRPr="00E3367B" w:rsidRDefault="008E3DFF" w:rsidP="00EB61AF">
      <w:pPr>
        <w:spacing w:before="60" w:after="60" w:line="264" w:lineRule="auto"/>
        <w:ind w:firstLine="539"/>
        <w:jc w:val="both"/>
        <w:rPr>
          <w:rFonts w:ascii="Times New Roman" w:hAnsi="Times New Roman" w:cs="Times New Roman"/>
          <w:sz w:val="28"/>
          <w:szCs w:val="28"/>
          <w:lang w:val="de-DE"/>
        </w:rPr>
      </w:pPr>
      <w:r w:rsidRPr="00E3367B">
        <w:rPr>
          <w:rFonts w:ascii="Times New Roman" w:hAnsi="Times New Roman" w:cs="Times New Roman"/>
          <w:sz w:val="28"/>
          <w:szCs w:val="28"/>
          <w:lang w:val="de-DE"/>
        </w:rPr>
        <w:t xml:space="preserve">- </w:t>
      </w:r>
      <w:r w:rsidR="00F86148" w:rsidRPr="00E3367B">
        <w:rPr>
          <w:rFonts w:ascii="Times New Roman" w:hAnsi="Times New Roman" w:cs="Times New Roman"/>
          <w:sz w:val="28"/>
          <w:szCs w:val="28"/>
          <w:lang w:val="de-DE"/>
        </w:rPr>
        <w:t>Nghị định số 59/2015/NĐ-CP ngày 18/6/2015 của Chính phủ về quản lý dự án đầu tư xây dựng</w:t>
      </w:r>
      <w:r w:rsidRPr="00E3367B">
        <w:rPr>
          <w:rFonts w:ascii="Times New Roman" w:hAnsi="Times New Roman" w:cs="Times New Roman"/>
          <w:sz w:val="28"/>
          <w:szCs w:val="28"/>
          <w:lang w:val="de-DE"/>
        </w:rPr>
        <w:t>;</w:t>
      </w:r>
    </w:p>
    <w:p w:rsidR="008E3DFF" w:rsidRPr="00E3367B" w:rsidRDefault="008E3DFF" w:rsidP="00EB61AF">
      <w:pPr>
        <w:spacing w:before="60" w:after="60" w:line="264" w:lineRule="auto"/>
        <w:ind w:firstLine="539"/>
        <w:jc w:val="both"/>
        <w:rPr>
          <w:rFonts w:ascii="Times New Roman" w:hAnsi="Times New Roman" w:cs="Times New Roman"/>
          <w:sz w:val="28"/>
          <w:szCs w:val="28"/>
          <w:lang w:val="de-DE"/>
        </w:rPr>
      </w:pPr>
      <w:r w:rsidRPr="00E3367B">
        <w:rPr>
          <w:rFonts w:ascii="Times New Roman" w:hAnsi="Times New Roman" w:cs="Times New Roman"/>
          <w:sz w:val="28"/>
          <w:szCs w:val="28"/>
          <w:lang w:val="de-DE"/>
        </w:rPr>
        <w:t xml:space="preserve">- Thông tư số </w:t>
      </w:r>
      <w:r w:rsidR="00F86148" w:rsidRPr="00E3367B">
        <w:rPr>
          <w:rFonts w:ascii="Times New Roman" w:hAnsi="Times New Roman" w:cs="Times New Roman"/>
          <w:sz w:val="28"/>
          <w:szCs w:val="28"/>
          <w:lang w:val="de-DE"/>
        </w:rPr>
        <w:t>1</w:t>
      </w:r>
      <w:r w:rsidRPr="00E3367B">
        <w:rPr>
          <w:rFonts w:ascii="Times New Roman" w:hAnsi="Times New Roman" w:cs="Times New Roman"/>
          <w:sz w:val="28"/>
          <w:szCs w:val="28"/>
          <w:lang w:val="de-DE"/>
        </w:rPr>
        <w:t>3/2</w:t>
      </w:r>
      <w:r w:rsidR="00F86148" w:rsidRPr="00E3367B">
        <w:rPr>
          <w:rFonts w:ascii="Times New Roman" w:hAnsi="Times New Roman" w:cs="Times New Roman"/>
          <w:sz w:val="28"/>
          <w:szCs w:val="28"/>
          <w:lang w:val="de-DE"/>
        </w:rPr>
        <w:t>016</w:t>
      </w:r>
      <w:r w:rsidRPr="00E3367B">
        <w:rPr>
          <w:rFonts w:ascii="Times New Roman" w:hAnsi="Times New Roman" w:cs="Times New Roman"/>
          <w:sz w:val="28"/>
          <w:szCs w:val="28"/>
          <w:lang w:val="de-DE"/>
        </w:rPr>
        <w:t xml:space="preserve">/TT-BXD ngày </w:t>
      </w:r>
      <w:r w:rsidR="00F86148" w:rsidRPr="00E3367B">
        <w:rPr>
          <w:rFonts w:ascii="Times New Roman" w:hAnsi="Times New Roman" w:cs="Times New Roman"/>
          <w:sz w:val="28"/>
          <w:szCs w:val="28"/>
          <w:lang w:val="de-DE"/>
        </w:rPr>
        <w:t>29/6/2016</w:t>
      </w:r>
      <w:r w:rsidRPr="00E3367B">
        <w:rPr>
          <w:rFonts w:ascii="Times New Roman" w:hAnsi="Times New Roman" w:cs="Times New Roman"/>
          <w:sz w:val="28"/>
          <w:szCs w:val="28"/>
          <w:lang w:val="de-DE"/>
        </w:rPr>
        <w:t xml:space="preserve"> của Bộ Xây dựng </w:t>
      </w:r>
      <w:r w:rsidR="00E3367B" w:rsidRPr="00E3367B">
        <w:rPr>
          <w:rFonts w:ascii="Times New Roman" w:hAnsi="Times New Roman" w:cs="Times New Roman"/>
          <w:sz w:val="28"/>
          <w:szCs w:val="28"/>
          <w:lang w:val="de-DE"/>
        </w:rPr>
        <w:t>q</w:t>
      </w:r>
      <w:r w:rsidR="00F86148" w:rsidRPr="00E3367B">
        <w:rPr>
          <w:rFonts w:ascii="Times New Roman" w:hAnsi="Times New Roman" w:cs="Times New Roman"/>
          <w:sz w:val="28"/>
          <w:szCs w:val="28"/>
          <w:lang w:val="de-DE"/>
        </w:rPr>
        <w:t>uy định chi tiết về thi tuyển, tuyển chọn phương án thiết kế kiến trúc công trình xây dựng</w:t>
      </w:r>
      <w:r w:rsidRPr="00E3367B">
        <w:rPr>
          <w:rFonts w:ascii="Times New Roman" w:hAnsi="Times New Roman" w:cs="Times New Roman"/>
          <w:sz w:val="28"/>
          <w:szCs w:val="28"/>
          <w:lang w:val="de-DE"/>
        </w:rPr>
        <w:t>;</w:t>
      </w:r>
    </w:p>
    <w:p w:rsidR="00E3367B" w:rsidRPr="00E3367B" w:rsidRDefault="00E3367B" w:rsidP="00EB61AF">
      <w:pPr>
        <w:spacing w:before="60" w:after="60" w:line="264" w:lineRule="auto"/>
        <w:ind w:firstLine="539"/>
        <w:jc w:val="both"/>
        <w:rPr>
          <w:rFonts w:ascii="Times New Roman" w:hAnsi="Times New Roman" w:cs="Times New Roman"/>
          <w:sz w:val="28"/>
          <w:szCs w:val="28"/>
          <w:lang w:val="de-DE"/>
        </w:rPr>
      </w:pPr>
      <w:r w:rsidRPr="00E3367B">
        <w:rPr>
          <w:rFonts w:ascii="Times New Roman" w:hAnsi="Times New Roman" w:cs="Times New Roman"/>
          <w:sz w:val="28"/>
          <w:szCs w:val="28"/>
          <w:lang w:val="de-DE"/>
        </w:rPr>
        <w:t>- Quyết định số 1515/QĐ-UBND ngày 01/7/2013 của UBND tỉnh Quảng Bình về việc phê duyệt điều chỉnh Dự án đầu tư xây dựng công trình Nhà liên ngành và Quốc môn Khu kinh tế cửa khẩu Quốc tế Cha Lo;</w:t>
      </w:r>
    </w:p>
    <w:p w:rsidR="00E3367B" w:rsidRPr="00E3367B" w:rsidRDefault="00E3367B" w:rsidP="00EB61AF">
      <w:pPr>
        <w:spacing w:before="60" w:after="60" w:line="264" w:lineRule="auto"/>
        <w:ind w:firstLine="539"/>
        <w:jc w:val="both"/>
        <w:rPr>
          <w:rFonts w:ascii="Times New Roman" w:hAnsi="Times New Roman" w:cs="Times New Roman"/>
          <w:sz w:val="28"/>
          <w:szCs w:val="28"/>
          <w:lang w:val="de-DE"/>
        </w:rPr>
      </w:pPr>
      <w:r w:rsidRPr="00E3367B">
        <w:rPr>
          <w:rFonts w:ascii="Times New Roman" w:hAnsi="Times New Roman" w:cs="Times New Roman"/>
          <w:sz w:val="28"/>
          <w:szCs w:val="28"/>
          <w:lang w:val="de-DE"/>
        </w:rPr>
        <w:t>- Quyết định số 3948/QĐ-UBND ngày 31/12/2015 của UBND tỉnh Quảng Bình về việc giao chi tiết kế hoạch vốn đầu tư phát triển nguồn ngân sách Trung ương hỗ trợ và vốn nước ngoài (ODA) năm 2016;</w:t>
      </w:r>
    </w:p>
    <w:p w:rsidR="00E3367B" w:rsidRPr="00E3367B" w:rsidRDefault="00E3367B" w:rsidP="00EB61AF">
      <w:pPr>
        <w:spacing w:before="60" w:after="60" w:line="264" w:lineRule="auto"/>
        <w:ind w:firstLine="539"/>
        <w:jc w:val="both"/>
        <w:rPr>
          <w:rFonts w:ascii="Times New Roman" w:hAnsi="Times New Roman" w:cs="Times New Roman"/>
          <w:sz w:val="28"/>
          <w:szCs w:val="28"/>
          <w:lang w:val="de-DE"/>
        </w:rPr>
      </w:pPr>
      <w:r w:rsidRPr="00E3367B">
        <w:rPr>
          <w:rFonts w:ascii="Times New Roman" w:hAnsi="Times New Roman" w:cs="Times New Roman"/>
          <w:sz w:val="28"/>
          <w:szCs w:val="28"/>
          <w:lang w:val="de-DE"/>
        </w:rPr>
        <w:t>- Văn bản số 1502/VPUBND-XDCB ngày 28/7/2016 của Văn phòng UBND tỉnh Quảng Bình về việc điều chỉnh phương án kiến trúc Quốc môn thuộc Dự án Nhà liên ngành và Quốc môn Khu kinh tế cửa khẩu Quốc tế Cha Lo;</w:t>
      </w:r>
    </w:p>
    <w:p w:rsidR="008E3DFF" w:rsidRPr="00784977" w:rsidRDefault="008E3DFF" w:rsidP="00EB61AF">
      <w:pPr>
        <w:spacing w:before="60" w:after="60" w:line="264" w:lineRule="auto"/>
        <w:ind w:firstLine="539"/>
        <w:jc w:val="both"/>
        <w:rPr>
          <w:rFonts w:ascii="Times New Roman" w:hAnsi="Times New Roman" w:cs="Times New Roman"/>
          <w:b/>
          <w:bCs/>
          <w:color w:val="auto"/>
          <w:sz w:val="28"/>
          <w:szCs w:val="28"/>
        </w:rPr>
      </w:pPr>
      <w:r w:rsidRPr="00784977">
        <w:rPr>
          <w:rFonts w:ascii="Times New Roman" w:hAnsi="Times New Roman" w:cs="Times New Roman"/>
          <w:color w:val="auto"/>
          <w:sz w:val="28"/>
          <w:szCs w:val="28"/>
        </w:rPr>
        <w:t xml:space="preserve">- </w:t>
      </w:r>
      <w:r w:rsidRPr="00784977">
        <w:rPr>
          <w:rFonts w:ascii="Times New Roman" w:hAnsi="Times New Roman" w:cs="Times New Roman"/>
          <w:color w:val="auto"/>
          <w:sz w:val="28"/>
          <w:szCs w:val="28"/>
          <w:lang w:val="de-DE"/>
        </w:rPr>
        <w:t>Quyết định số</w:t>
      </w:r>
      <w:r w:rsidR="00784977" w:rsidRPr="00784977">
        <w:rPr>
          <w:rFonts w:ascii="Times New Roman" w:hAnsi="Times New Roman" w:cs="Times New Roman"/>
          <w:color w:val="auto"/>
          <w:sz w:val="28"/>
          <w:szCs w:val="28"/>
          <w:lang w:val="de-DE"/>
        </w:rPr>
        <w:t xml:space="preserve"> 2516</w:t>
      </w:r>
      <w:r w:rsidRPr="00784977">
        <w:rPr>
          <w:rFonts w:ascii="Times New Roman" w:hAnsi="Times New Roman" w:cs="Times New Roman"/>
          <w:color w:val="auto"/>
          <w:sz w:val="28"/>
          <w:szCs w:val="28"/>
          <w:lang w:val="de-DE"/>
        </w:rPr>
        <w:t xml:space="preserve">/QĐ-UBND ngày </w:t>
      </w:r>
      <w:r w:rsidR="00784977" w:rsidRPr="00784977">
        <w:rPr>
          <w:rFonts w:ascii="Times New Roman" w:hAnsi="Times New Roman" w:cs="Times New Roman"/>
          <w:color w:val="auto"/>
          <w:sz w:val="28"/>
          <w:szCs w:val="28"/>
          <w:lang w:val="de-DE"/>
        </w:rPr>
        <w:t>19</w:t>
      </w:r>
      <w:r w:rsidR="00E3367B" w:rsidRPr="00784977">
        <w:rPr>
          <w:rFonts w:ascii="Times New Roman" w:hAnsi="Times New Roman" w:cs="Times New Roman"/>
          <w:color w:val="auto"/>
          <w:sz w:val="28"/>
          <w:szCs w:val="28"/>
          <w:lang w:val="de-DE"/>
        </w:rPr>
        <w:t>/8/2016</w:t>
      </w:r>
      <w:r w:rsidRPr="00784977">
        <w:rPr>
          <w:rFonts w:ascii="Times New Roman" w:hAnsi="Times New Roman" w:cs="Times New Roman"/>
          <w:color w:val="auto"/>
          <w:sz w:val="28"/>
          <w:szCs w:val="28"/>
          <w:lang w:val="de-DE"/>
        </w:rPr>
        <w:t xml:space="preserve"> của UBND tỉnh Quảng Bình về việc </w:t>
      </w:r>
      <w:r w:rsidR="00E3367B" w:rsidRPr="00784977">
        <w:rPr>
          <w:rFonts w:ascii="Times New Roman" w:hAnsi="Times New Roman" w:cs="Times New Roman"/>
          <w:color w:val="auto"/>
          <w:sz w:val="28"/>
          <w:szCs w:val="28"/>
          <w:lang w:val="de-DE"/>
        </w:rPr>
        <w:t>p</w:t>
      </w:r>
      <w:r w:rsidRPr="00784977">
        <w:rPr>
          <w:rFonts w:ascii="Times New Roman" w:hAnsi="Times New Roman" w:cs="Times New Roman"/>
          <w:color w:val="auto"/>
          <w:sz w:val="28"/>
          <w:szCs w:val="28"/>
          <w:lang w:val="de-DE"/>
        </w:rPr>
        <w:t xml:space="preserve">hê duyệt kế hoạch và </w:t>
      </w:r>
      <w:r w:rsidR="00E3367B" w:rsidRPr="00784977">
        <w:rPr>
          <w:rFonts w:ascii="Times New Roman" w:hAnsi="Times New Roman" w:cs="Times New Roman"/>
          <w:color w:val="auto"/>
          <w:sz w:val="28"/>
          <w:szCs w:val="28"/>
          <w:lang w:val="de-DE"/>
        </w:rPr>
        <w:t>kinh</w:t>
      </w:r>
      <w:r w:rsidRPr="00784977">
        <w:rPr>
          <w:rFonts w:ascii="Times New Roman" w:hAnsi="Times New Roman" w:cs="Times New Roman"/>
          <w:color w:val="auto"/>
          <w:sz w:val="28"/>
          <w:szCs w:val="28"/>
          <w:lang w:val="de-DE"/>
        </w:rPr>
        <w:t xml:space="preserve"> phí tổ chức thi tuyển kiến trúc </w:t>
      </w:r>
      <w:r w:rsidR="00E3367B" w:rsidRPr="00784977">
        <w:rPr>
          <w:rFonts w:ascii="Times New Roman" w:hAnsi="Times New Roman" w:cs="Times New Roman"/>
          <w:color w:val="auto"/>
          <w:sz w:val="28"/>
          <w:szCs w:val="28"/>
          <w:lang w:val="de-DE"/>
        </w:rPr>
        <w:t>hạng mục công trình Quốc môn thuộc dự án Nhà liên ngành và Quốc môn Khu kinh tế cửa khẩu Quốc tế Cha Lo</w:t>
      </w:r>
      <w:r w:rsidRPr="00784977">
        <w:rPr>
          <w:rFonts w:ascii="Times New Roman" w:hAnsi="Times New Roman" w:cs="Times New Roman"/>
          <w:color w:val="auto"/>
          <w:sz w:val="28"/>
          <w:szCs w:val="28"/>
          <w:lang w:val="de-DE"/>
        </w:rPr>
        <w:t>.</w:t>
      </w:r>
    </w:p>
    <w:p w:rsidR="00B6740F" w:rsidRDefault="00AE355D" w:rsidP="000907F4">
      <w:pPr>
        <w:tabs>
          <w:tab w:val="num" w:pos="0"/>
          <w:tab w:val="left" w:pos="567"/>
        </w:tabs>
        <w:spacing w:before="60" w:after="60" w:line="264"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ab/>
      </w:r>
      <w:r w:rsidR="00B6740F">
        <w:rPr>
          <w:rFonts w:ascii="Times New Roman" w:hAnsi="Times New Roman" w:cs="Times New Roman"/>
          <w:b/>
          <w:bCs/>
          <w:sz w:val="28"/>
          <w:szCs w:val="28"/>
          <w:lang w:val="en-US"/>
        </w:rPr>
        <w:t xml:space="preserve">2. Tên dự án, công trình, hạng mục công trình: </w:t>
      </w:r>
    </w:p>
    <w:p w:rsidR="00B6740F" w:rsidRPr="00B6740F" w:rsidRDefault="00B6740F" w:rsidP="000907F4">
      <w:pPr>
        <w:tabs>
          <w:tab w:val="num" w:pos="0"/>
          <w:tab w:val="left" w:pos="567"/>
        </w:tabs>
        <w:spacing w:before="60" w:after="60" w:line="264" w:lineRule="auto"/>
        <w:jc w:val="both"/>
        <w:rPr>
          <w:rFonts w:ascii="Times New Roman" w:hAnsi="Times New Roman" w:cs="Times New Roman"/>
          <w:bCs/>
          <w:sz w:val="28"/>
          <w:szCs w:val="28"/>
          <w:lang w:val="en-US"/>
        </w:rPr>
      </w:pPr>
      <w:r>
        <w:rPr>
          <w:rFonts w:ascii="Times New Roman" w:hAnsi="Times New Roman" w:cs="Times New Roman"/>
          <w:b/>
          <w:bCs/>
          <w:sz w:val="28"/>
          <w:szCs w:val="28"/>
          <w:lang w:val="en-US"/>
        </w:rPr>
        <w:tab/>
      </w:r>
      <w:r w:rsidRPr="00B6740F">
        <w:rPr>
          <w:rFonts w:ascii="Times New Roman" w:hAnsi="Times New Roman" w:cs="Times New Roman"/>
          <w:b/>
          <w:bCs/>
          <w:sz w:val="28"/>
          <w:szCs w:val="28"/>
          <w:lang w:val="en-US"/>
        </w:rPr>
        <w:t>Dự án:</w:t>
      </w:r>
      <w:r w:rsidRPr="00B6740F">
        <w:rPr>
          <w:rFonts w:ascii="Times New Roman" w:hAnsi="Times New Roman" w:cs="Times New Roman"/>
          <w:bCs/>
          <w:sz w:val="28"/>
          <w:szCs w:val="28"/>
          <w:lang w:val="en-US"/>
        </w:rPr>
        <w:t xml:space="preserve"> Nhà liên ngành và Quốc môn Khu kinh tế cửa khẩu Quốc tế Cha Lo.</w:t>
      </w:r>
    </w:p>
    <w:p w:rsidR="00B6740F" w:rsidRPr="00B6740F" w:rsidRDefault="00B6740F" w:rsidP="000907F4">
      <w:pPr>
        <w:tabs>
          <w:tab w:val="num" w:pos="0"/>
          <w:tab w:val="left" w:pos="567"/>
        </w:tabs>
        <w:spacing w:before="60" w:after="60" w:line="264" w:lineRule="auto"/>
        <w:jc w:val="both"/>
        <w:rPr>
          <w:rFonts w:ascii="Times New Roman" w:hAnsi="Times New Roman" w:cs="Times New Roman"/>
          <w:bCs/>
          <w:sz w:val="28"/>
          <w:szCs w:val="28"/>
          <w:lang w:val="en-US"/>
        </w:rPr>
      </w:pPr>
      <w:r w:rsidRPr="00B6740F">
        <w:rPr>
          <w:rFonts w:ascii="Times New Roman" w:hAnsi="Times New Roman" w:cs="Times New Roman"/>
          <w:bCs/>
          <w:sz w:val="28"/>
          <w:szCs w:val="28"/>
          <w:lang w:val="en-US"/>
        </w:rPr>
        <w:tab/>
      </w:r>
      <w:r w:rsidRPr="00B6740F">
        <w:rPr>
          <w:rFonts w:ascii="Times New Roman" w:hAnsi="Times New Roman" w:cs="Times New Roman"/>
          <w:b/>
          <w:bCs/>
          <w:sz w:val="28"/>
          <w:szCs w:val="28"/>
          <w:lang w:val="en-US"/>
        </w:rPr>
        <w:t>Công trình:</w:t>
      </w:r>
      <w:r w:rsidRPr="00B6740F">
        <w:rPr>
          <w:rFonts w:ascii="Times New Roman" w:hAnsi="Times New Roman" w:cs="Times New Roman"/>
          <w:bCs/>
          <w:sz w:val="28"/>
          <w:szCs w:val="28"/>
          <w:lang w:val="en-US"/>
        </w:rPr>
        <w:t xml:space="preserve"> Nhà liên ngành và Quốc môn Khu kinh tế cửa khẩu Quốc tế Cha Lo – giai đoạn 2.</w:t>
      </w:r>
    </w:p>
    <w:p w:rsidR="00B6740F" w:rsidRPr="00B6740F" w:rsidRDefault="00B6740F" w:rsidP="000907F4">
      <w:pPr>
        <w:tabs>
          <w:tab w:val="num" w:pos="0"/>
          <w:tab w:val="left" w:pos="567"/>
        </w:tabs>
        <w:spacing w:before="60" w:after="60" w:line="264" w:lineRule="auto"/>
        <w:jc w:val="both"/>
        <w:rPr>
          <w:rFonts w:ascii="Times New Roman" w:hAnsi="Times New Roman" w:cs="Times New Roman"/>
          <w:bCs/>
          <w:sz w:val="28"/>
          <w:szCs w:val="28"/>
          <w:lang w:val="en-US"/>
        </w:rPr>
      </w:pPr>
      <w:r w:rsidRPr="00B6740F">
        <w:rPr>
          <w:rFonts w:ascii="Times New Roman" w:hAnsi="Times New Roman" w:cs="Times New Roman"/>
          <w:bCs/>
          <w:sz w:val="28"/>
          <w:szCs w:val="28"/>
          <w:lang w:val="en-US"/>
        </w:rPr>
        <w:tab/>
      </w:r>
      <w:r w:rsidRPr="00B6740F">
        <w:rPr>
          <w:rFonts w:ascii="Times New Roman" w:hAnsi="Times New Roman" w:cs="Times New Roman"/>
          <w:b/>
          <w:bCs/>
          <w:sz w:val="28"/>
          <w:szCs w:val="28"/>
          <w:lang w:val="en-US"/>
        </w:rPr>
        <w:t>Hạng mục công trình:</w:t>
      </w:r>
      <w:r w:rsidRPr="00B6740F">
        <w:rPr>
          <w:rFonts w:ascii="Times New Roman" w:hAnsi="Times New Roman" w:cs="Times New Roman"/>
          <w:bCs/>
          <w:sz w:val="28"/>
          <w:szCs w:val="28"/>
          <w:lang w:val="en-US"/>
        </w:rPr>
        <w:t xml:space="preserve"> Quốc môn.</w:t>
      </w:r>
    </w:p>
    <w:p w:rsidR="000907F4" w:rsidRDefault="00B6740F" w:rsidP="000907F4">
      <w:pPr>
        <w:tabs>
          <w:tab w:val="num" w:pos="0"/>
          <w:tab w:val="left" w:pos="567"/>
        </w:tabs>
        <w:spacing w:before="60" w:after="60" w:line="264"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ab/>
        <w:t>3</w:t>
      </w:r>
      <w:r w:rsidR="000907F4">
        <w:rPr>
          <w:rFonts w:ascii="Times New Roman" w:hAnsi="Times New Roman" w:cs="Times New Roman"/>
          <w:b/>
          <w:bCs/>
          <w:sz w:val="28"/>
          <w:szCs w:val="28"/>
          <w:lang w:val="en-US"/>
        </w:rPr>
        <w:t>. Địa điểm xây dựng:</w:t>
      </w:r>
    </w:p>
    <w:p w:rsidR="000907F4" w:rsidRDefault="000907F4" w:rsidP="000907F4">
      <w:pPr>
        <w:tabs>
          <w:tab w:val="left" w:pos="567"/>
        </w:tabs>
        <w:spacing w:before="60" w:after="60" w:line="264" w:lineRule="auto"/>
        <w:ind w:firstLine="54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Địa điểm xây dựng </w:t>
      </w:r>
      <w:r w:rsidRPr="008E3DFF">
        <w:rPr>
          <w:rFonts w:ascii="Times New Roman" w:hAnsi="Times New Roman" w:cs="Times New Roman"/>
          <w:sz w:val="28"/>
          <w:szCs w:val="28"/>
          <w:lang w:val="de-DE"/>
        </w:rPr>
        <w:t xml:space="preserve">Quốc môn </w:t>
      </w:r>
      <w:r>
        <w:rPr>
          <w:rFonts w:ascii="Times New Roman" w:hAnsi="Times New Roman" w:cs="Times New Roman"/>
          <w:sz w:val="28"/>
          <w:szCs w:val="28"/>
          <w:lang w:val="en-US"/>
        </w:rPr>
        <w:t>thuộc</w:t>
      </w:r>
      <w:r w:rsidRPr="008E3DFF">
        <w:rPr>
          <w:rFonts w:ascii="Times New Roman" w:hAnsi="Times New Roman" w:cs="Times New Roman"/>
          <w:sz w:val="28"/>
          <w:szCs w:val="28"/>
        </w:rPr>
        <w:t xml:space="preserve"> </w:t>
      </w:r>
      <w:r>
        <w:rPr>
          <w:rFonts w:ascii="Times New Roman" w:hAnsi="Times New Roman" w:cs="Times New Roman"/>
          <w:sz w:val="28"/>
          <w:szCs w:val="28"/>
          <w:lang w:val="en-US"/>
        </w:rPr>
        <w:t>K</w:t>
      </w:r>
      <w:r w:rsidRPr="008E3DFF">
        <w:rPr>
          <w:rFonts w:ascii="Times New Roman" w:hAnsi="Times New Roman" w:cs="Times New Roman"/>
          <w:sz w:val="28"/>
          <w:szCs w:val="28"/>
        </w:rPr>
        <w:t xml:space="preserve">hu trung tâm cửa khẩu Quốc tế Cha </w:t>
      </w:r>
      <w:r w:rsidRPr="008E3DFF">
        <w:rPr>
          <w:rFonts w:ascii="Times New Roman" w:hAnsi="Times New Roman" w:cs="Times New Roman"/>
          <w:sz w:val="28"/>
          <w:szCs w:val="28"/>
        </w:rPr>
        <w:lastRenderedPageBreak/>
        <w:t>Lo</w:t>
      </w:r>
      <w:r>
        <w:rPr>
          <w:rFonts w:ascii="Times New Roman" w:hAnsi="Times New Roman" w:cs="Times New Roman"/>
          <w:sz w:val="28"/>
          <w:szCs w:val="28"/>
          <w:lang w:val="en-US"/>
        </w:rPr>
        <w:t xml:space="preserve"> thuộc xã Dân Hóa, huyện Minh Hóa, tỉnh Quảng Bình.</w:t>
      </w:r>
    </w:p>
    <w:p w:rsidR="000907F4" w:rsidRDefault="000907F4" w:rsidP="000907F4">
      <w:pPr>
        <w:tabs>
          <w:tab w:val="left" w:pos="567"/>
        </w:tabs>
        <w:spacing w:before="60" w:after="60" w:line="264" w:lineRule="auto"/>
        <w:ind w:firstLine="540"/>
        <w:jc w:val="both"/>
        <w:rPr>
          <w:rFonts w:ascii="Times New Roman" w:hAnsi="Times New Roman" w:cs="Times New Roman"/>
          <w:sz w:val="28"/>
          <w:szCs w:val="28"/>
          <w:lang w:val="en-US"/>
        </w:rPr>
      </w:pPr>
      <w:r>
        <w:rPr>
          <w:rFonts w:ascii="Times New Roman" w:hAnsi="Times New Roman" w:cs="Times New Roman"/>
          <w:sz w:val="28"/>
          <w:szCs w:val="28"/>
          <w:lang w:val="en-US"/>
        </w:rPr>
        <w:t>- Vị trí xây dựng Quốc môn đã được quy hoạch trong đồ án Điều chỉnh, mở rộng Quy hoạch chi tiết xây dựng Khu trung tâm cửa khẩu Quốc tế Cha Lo, tỷ lệ 1/500 được UBND tỉnh Quảng Bình phê duyệt tại Quyết định số 3770/QĐ-UBND ngày 25/12/2014</w:t>
      </w:r>
      <w:r w:rsidRPr="008E3DFF">
        <w:rPr>
          <w:rFonts w:ascii="Times New Roman" w:hAnsi="Times New Roman" w:cs="Times New Roman"/>
          <w:sz w:val="28"/>
          <w:szCs w:val="28"/>
        </w:rPr>
        <w:t xml:space="preserve">. </w:t>
      </w:r>
    </w:p>
    <w:p w:rsidR="000907F4" w:rsidRPr="000907F4" w:rsidRDefault="00B6740F" w:rsidP="000907F4">
      <w:pPr>
        <w:tabs>
          <w:tab w:val="left" w:pos="567"/>
        </w:tabs>
        <w:spacing w:before="60" w:after="60" w:line="264" w:lineRule="auto"/>
        <w:ind w:firstLine="540"/>
        <w:jc w:val="center"/>
        <w:rPr>
          <w:rFonts w:ascii="Times New Roman" w:hAnsi="Times New Roman" w:cs="Times New Roman"/>
          <w:i/>
          <w:sz w:val="28"/>
          <w:szCs w:val="28"/>
          <w:lang w:val="en-US"/>
        </w:rPr>
      </w:pPr>
      <w:r w:rsidRPr="000907F4">
        <w:rPr>
          <w:rFonts w:ascii="Times New Roman" w:hAnsi="Times New Roman" w:cs="Times New Roman"/>
          <w:i/>
          <w:sz w:val="28"/>
          <w:szCs w:val="28"/>
          <w:lang w:val="en-US"/>
        </w:rPr>
        <w:t xml:space="preserve"> </w:t>
      </w:r>
      <w:r w:rsidR="000907F4" w:rsidRPr="000907F4">
        <w:rPr>
          <w:rFonts w:ascii="Times New Roman" w:hAnsi="Times New Roman" w:cs="Times New Roman"/>
          <w:i/>
          <w:sz w:val="28"/>
          <w:szCs w:val="28"/>
          <w:lang w:val="en-US"/>
        </w:rPr>
        <w:t>(Có sơ đồ vị trí xây dựng kèm theo)</w:t>
      </w:r>
    </w:p>
    <w:p w:rsidR="004232DF" w:rsidRDefault="000907F4" w:rsidP="00EB61AF">
      <w:pPr>
        <w:tabs>
          <w:tab w:val="num" w:pos="0"/>
          <w:tab w:val="left" w:pos="567"/>
        </w:tabs>
        <w:spacing w:before="60" w:after="60" w:line="264"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ab/>
      </w:r>
      <w:r w:rsidR="00B6740F">
        <w:rPr>
          <w:rFonts w:ascii="Times New Roman" w:hAnsi="Times New Roman" w:cs="Times New Roman"/>
          <w:b/>
          <w:bCs/>
          <w:sz w:val="28"/>
          <w:szCs w:val="28"/>
          <w:lang w:val="en-US"/>
        </w:rPr>
        <w:t>4</w:t>
      </w:r>
      <w:r w:rsidR="004232DF">
        <w:rPr>
          <w:rFonts w:ascii="Times New Roman" w:hAnsi="Times New Roman" w:cs="Times New Roman"/>
          <w:b/>
          <w:bCs/>
          <w:sz w:val="28"/>
          <w:szCs w:val="28"/>
          <w:lang w:val="en-US"/>
        </w:rPr>
        <w:t>. Bản đồ hiện tr</w:t>
      </w:r>
      <w:r w:rsidR="0030352C">
        <w:rPr>
          <w:rFonts w:ascii="Times New Roman" w:hAnsi="Times New Roman" w:cs="Times New Roman"/>
          <w:b/>
          <w:bCs/>
          <w:sz w:val="28"/>
          <w:szCs w:val="28"/>
          <w:lang w:val="en-US"/>
        </w:rPr>
        <w:t>ạ</w:t>
      </w:r>
      <w:r w:rsidR="004232DF">
        <w:rPr>
          <w:rFonts w:ascii="Times New Roman" w:hAnsi="Times New Roman" w:cs="Times New Roman"/>
          <w:b/>
          <w:bCs/>
          <w:sz w:val="28"/>
          <w:szCs w:val="28"/>
          <w:lang w:val="en-US"/>
        </w:rPr>
        <w:t>ng, các thông tin về điều kiện khu đất</w:t>
      </w:r>
      <w:r w:rsidR="002A3BEA">
        <w:rPr>
          <w:rFonts w:ascii="Times New Roman" w:hAnsi="Times New Roman" w:cs="Times New Roman"/>
          <w:b/>
          <w:bCs/>
          <w:sz w:val="28"/>
          <w:szCs w:val="28"/>
          <w:lang w:val="en-US"/>
        </w:rPr>
        <w:t>:</w:t>
      </w:r>
    </w:p>
    <w:p w:rsidR="00B6740F" w:rsidRDefault="00B6740F" w:rsidP="00B6740F">
      <w:pPr>
        <w:tabs>
          <w:tab w:val="left" w:pos="567"/>
        </w:tabs>
        <w:spacing w:before="60" w:after="60" w:line="264" w:lineRule="auto"/>
        <w:ind w:firstLine="54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Hiện trạng khu đất xây dựng: Đất quy hoạch xây dựng Quốc môn đã được san nền </w:t>
      </w:r>
      <w:r w:rsidR="002F5C0E">
        <w:rPr>
          <w:rFonts w:ascii="Times New Roman" w:hAnsi="Times New Roman" w:cs="Times New Roman"/>
          <w:sz w:val="28"/>
          <w:szCs w:val="28"/>
          <w:lang w:val="en-US"/>
        </w:rPr>
        <w:t>theo độ dốc đường Quốc lộ 12A (độ dốc 6</w:t>
      </w:r>
      <w:r w:rsidR="00AF5EC8">
        <w:rPr>
          <w:rFonts w:ascii="Times New Roman" w:hAnsi="Times New Roman" w:cs="Times New Roman"/>
          <w:sz w:val="28"/>
          <w:szCs w:val="28"/>
          <w:lang w:val="en-US"/>
        </w:rPr>
        <w:t>,36</w:t>
      </w:r>
      <w:r w:rsidR="002F5C0E">
        <w:rPr>
          <w:rFonts w:ascii="Times New Roman" w:hAnsi="Times New Roman" w:cs="Times New Roman"/>
          <w:sz w:val="28"/>
          <w:szCs w:val="28"/>
          <w:lang w:val="en-US"/>
        </w:rPr>
        <w:t>%)</w:t>
      </w:r>
      <w:r w:rsidR="004419AD">
        <w:rPr>
          <w:rFonts w:ascii="Times New Roman" w:hAnsi="Times New Roman" w:cs="Times New Roman"/>
          <w:sz w:val="28"/>
          <w:szCs w:val="28"/>
          <w:lang w:val="en-US"/>
        </w:rPr>
        <w:t>.</w:t>
      </w:r>
    </w:p>
    <w:p w:rsidR="002A3BEA" w:rsidRDefault="00913215" w:rsidP="00EB61AF">
      <w:pPr>
        <w:tabs>
          <w:tab w:val="num" w:pos="0"/>
          <w:tab w:val="left" w:pos="567"/>
        </w:tabs>
        <w:spacing w:before="60" w:after="60" w:line="264" w:lineRule="auto"/>
        <w:jc w:val="both"/>
        <w:rPr>
          <w:rFonts w:ascii="Times New Roman" w:hAnsi="Times New Roman" w:cs="Times New Roman"/>
          <w:bCs/>
          <w:sz w:val="28"/>
          <w:szCs w:val="28"/>
          <w:lang w:val="en-US"/>
        </w:rPr>
      </w:pPr>
      <w:r>
        <w:rPr>
          <w:rFonts w:ascii="Times New Roman" w:hAnsi="Times New Roman" w:cs="Times New Roman"/>
          <w:b/>
          <w:bCs/>
          <w:sz w:val="28"/>
          <w:szCs w:val="28"/>
          <w:lang w:val="en-US"/>
        </w:rPr>
        <w:tab/>
      </w:r>
      <w:r w:rsidR="00F6007C">
        <w:rPr>
          <w:rFonts w:ascii="Times New Roman" w:hAnsi="Times New Roman" w:cs="Times New Roman"/>
          <w:b/>
          <w:bCs/>
          <w:sz w:val="28"/>
          <w:szCs w:val="28"/>
          <w:lang w:val="en-US"/>
        </w:rPr>
        <w:t xml:space="preserve">- </w:t>
      </w:r>
      <w:r w:rsidR="00F6007C">
        <w:rPr>
          <w:rFonts w:ascii="Times New Roman" w:hAnsi="Times New Roman" w:cs="Times New Roman"/>
          <w:bCs/>
          <w:sz w:val="28"/>
          <w:szCs w:val="28"/>
          <w:lang w:val="en-US"/>
        </w:rPr>
        <w:t>Quy mô mặt cắt đường Quốc lộ 12A tại vị tri xây dựng Quốc môn: Chiều rộng nền đường B</w:t>
      </w:r>
      <w:r w:rsidR="00F6007C" w:rsidRPr="00F6007C">
        <w:rPr>
          <w:rFonts w:ascii="Times New Roman" w:hAnsi="Times New Roman" w:cs="Times New Roman"/>
          <w:bCs/>
          <w:sz w:val="28"/>
          <w:szCs w:val="28"/>
          <w:vertAlign w:val="subscript"/>
          <w:lang w:val="en-US"/>
        </w:rPr>
        <w:t>nền</w:t>
      </w:r>
      <w:r w:rsidR="00F6007C">
        <w:rPr>
          <w:rFonts w:ascii="Times New Roman" w:hAnsi="Times New Roman" w:cs="Times New Roman"/>
          <w:bCs/>
          <w:sz w:val="28"/>
          <w:szCs w:val="28"/>
          <w:lang w:val="en-US"/>
        </w:rPr>
        <w:t>=21,0m, chiều rộng mặt đường B</w:t>
      </w:r>
      <w:r w:rsidR="00F6007C" w:rsidRPr="00F6007C">
        <w:rPr>
          <w:rFonts w:ascii="Times New Roman" w:hAnsi="Times New Roman" w:cs="Times New Roman"/>
          <w:bCs/>
          <w:sz w:val="28"/>
          <w:szCs w:val="28"/>
          <w:vertAlign w:val="subscript"/>
          <w:lang w:val="en-US"/>
        </w:rPr>
        <w:t>mặt</w:t>
      </w:r>
      <w:r w:rsidR="00F6007C">
        <w:rPr>
          <w:rFonts w:ascii="Times New Roman" w:hAnsi="Times New Roman" w:cs="Times New Roman"/>
          <w:bCs/>
          <w:sz w:val="28"/>
          <w:szCs w:val="28"/>
          <w:lang w:val="en-US"/>
        </w:rPr>
        <w:t>=(2x6,5m)=13,0m, chiều rộng giải phân cách B</w:t>
      </w:r>
      <w:r w:rsidR="00F6007C" w:rsidRPr="00F6007C">
        <w:rPr>
          <w:rFonts w:ascii="Times New Roman" w:hAnsi="Times New Roman" w:cs="Times New Roman"/>
          <w:bCs/>
          <w:sz w:val="28"/>
          <w:szCs w:val="28"/>
          <w:vertAlign w:val="subscript"/>
          <w:lang w:val="en-US"/>
        </w:rPr>
        <w:t>pc</w:t>
      </w:r>
      <w:r w:rsidR="00F6007C">
        <w:rPr>
          <w:rFonts w:ascii="Times New Roman" w:hAnsi="Times New Roman" w:cs="Times New Roman"/>
          <w:bCs/>
          <w:sz w:val="28"/>
          <w:szCs w:val="28"/>
          <w:lang w:val="en-US"/>
        </w:rPr>
        <w:t>=2,0m, chiểu rộng vỉa hè B</w:t>
      </w:r>
      <w:r w:rsidR="00F6007C" w:rsidRPr="00F6007C">
        <w:rPr>
          <w:rFonts w:ascii="Times New Roman" w:hAnsi="Times New Roman" w:cs="Times New Roman"/>
          <w:bCs/>
          <w:sz w:val="28"/>
          <w:szCs w:val="28"/>
          <w:vertAlign w:val="subscript"/>
          <w:lang w:val="en-US"/>
        </w:rPr>
        <w:t>vh</w:t>
      </w:r>
      <w:r w:rsidR="00F6007C">
        <w:rPr>
          <w:rFonts w:ascii="Times New Roman" w:hAnsi="Times New Roman" w:cs="Times New Roman"/>
          <w:bCs/>
          <w:sz w:val="28"/>
          <w:szCs w:val="28"/>
          <w:lang w:val="en-US"/>
        </w:rPr>
        <w:t xml:space="preserve"> =(2x3,0m)= 6,0m.</w:t>
      </w:r>
    </w:p>
    <w:p w:rsidR="002A3BEA" w:rsidRDefault="00703C36" w:rsidP="002A3BEA">
      <w:pPr>
        <w:tabs>
          <w:tab w:val="num" w:pos="0"/>
          <w:tab w:val="left" w:pos="567"/>
        </w:tabs>
        <w:spacing w:before="60" w:after="60" w:line="264" w:lineRule="auto"/>
        <w:jc w:val="both"/>
        <w:rPr>
          <w:rFonts w:ascii="Times New Roman" w:hAnsi="Times New Roman" w:cs="Times New Roman"/>
          <w:b/>
          <w:bCs/>
          <w:sz w:val="28"/>
          <w:szCs w:val="28"/>
          <w:lang w:val="en-US"/>
        </w:rPr>
      </w:pPr>
      <w:r>
        <w:rPr>
          <w:rFonts w:ascii="Times New Roman" w:hAnsi="Times New Roman" w:cs="Times New Roman"/>
          <w:bCs/>
          <w:sz w:val="28"/>
          <w:szCs w:val="28"/>
          <w:lang w:val="en-US"/>
        </w:rPr>
        <w:tab/>
      </w:r>
      <w:r w:rsidRPr="005730D8">
        <w:rPr>
          <w:rFonts w:ascii="Times New Roman" w:hAnsi="Times New Roman" w:cs="Times New Roman"/>
          <w:b/>
          <w:bCs/>
          <w:sz w:val="28"/>
          <w:szCs w:val="28"/>
          <w:lang w:val="en-US"/>
        </w:rPr>
        <w:t>5</w:t>
      </w:r>
      <w:r w:rsidR="009C2CAA" w:rsidRPr="005730D8">
        <w:rPr>
          <w:rFonts w:ascii="Times New Roman" w:hAnsi="Times New Roman" w:cs="Times New Roman"/>
          <w:b/>
          <w:bCs/>
          <w:sz w:val="28"/>
          <w:szCs w:val="28"/>
          <w:lang w:val="en-US"/>
        </w:rPr>
        <w:t>.</w:t>
      </w:r>
      <w:r w:rsidR="009C2CAA">
        <w:rPr>
          <w:rFonts w:ascii="Times New Roman" w:hAnsi="Times New Roman" w:cs="Times New Roman"/>
          <w:b/>
          <w:bCs/>
          <w:sz w:val="28"/>
          <w:szCs w:val="28"/>
          <w:lang w:val="en-US"/>
        </w:rPr>
        <w:t xml:space="preserve"> </w:t>
      </w:r>
      <w:r w:rsidR="003E255B">
        <w:rPr>
          <w:rFonts w:ascii="Times New Roman" w:hAnsi="Times New Roman" w:cs="Times New Roman"/>
          <w:b/>
          <w:bCs/>
          <w:sz w:val="28"/>
          <w:szCs w:val="28"/>
          <w:lang w:val="en-US"/>
        </w:rPr>
        <w:t xml:space="preserve">Mục </w:t>
      </w:r>
      <w:r w:rsidR="002A3BEA">
        <w:rPr>
          <w:rFonts w:ascii="Times New Roman" w:hAnsi="Times New Roman" w:cs="Times New Roman"/>
          <w:b/>
          <w:bCs/>
          <w:sz w:val="28"/>
          <w:szCs w:val="28"/>
          <w:lang w:val="en-US"/>
        </w:rPr>
        <w:t>đích, tính chất, quy mô công trình</w:t>
      </w:r>
      <w:r w:rsidR="006729C6">
        <w:rPr>
          <w:rFonts w:ascii="Times New Roman" w:hAnsi="Times New Roman" w:cs="Times New Roman"/>
          <w:b/>
          <w:bCs/>
          <w:sz w:val="28"/>
          <w:szCs w:val="28"/>
          <w:lang w:val="en-US"/>
        </w:rPr>
        <w:t>, yêu cầu về diện tích, không gian sử dụng công trình</w:t>
      </w:r>
      <w:r w:rsidR="009C2CAA">
        <w:rPr>
          <w:rFonts w:ascii="Times New Roman" w:hAnsi="Times New Roman" w:cs="Times New Roman"/>
          <w:b/>
          <w:bCs/>
          <w:sz w:val="28"/>
          <w:szCs w:val="28"/>
          <w:lang w:val="en-US"/>
        </w:rPr>
        <w:t>:</w:t>
      </w:r>
    </w:p>
    <w:p w:rsidR="002A3BEA" w:rsidRDefault="002A3BEA" w:rsidP="00EB61AF">
      <w:pPr>
        <w:tabs>
          <w:tab w:val="left" w:pos="567"/>
        </w:tabs>
        <w:spacing w:before="60" w:after="60" w:line="264"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ab/>
      </w:r>
      <w:r w:rsidR="005730D8">
        <w:rPr>
          <w:rFonts w:ascii="Times New Roman" w:hAnsi="Times New Roman" w:cs="Times New Roman"/>
          <w:b/>
          <w:bCs/>
          <w:sz w:val="28"/>
          <w:szCs w:val="28"/>
          <w:lang w:val="en-US"/>
        </w:rPr>
        <w:t>5.</w:t>
      </w:r>
      <w:r>
        <w:rPr>
          <w:rFonts w:ascii="Times New Roman" w:hAnsi="Times New Roman" w:cs="Times New Roman"/>
          <w:b/>
          <w:bCs/>
          <w:sz w:val="28"/>
          <w:szCs w:val="28"/>
          <w:lang w:val="en-US"/>
        </w:rPr>
        <w:t>1. Mục đích, tính chất công trình:</w:t>
      </w:r>
    </w:p>
    <w:p w:rsidR="008E7F6B" w:rsidRPr="008E3DFF" w:rsidRDefault="002A3BEA" w:rsidP="00EB61AF">
      <w:pPr>
        <w:tabs>
          <w:tab w:val="left" w:pos="567"/>
        </w:tabs>
        <w:spacing w:before="60" w:after="60" w:line="264" w:lineRule="auto"/>
        <w:jc w:val="both"/>
        <w:rPr>
          <w:rFonts w:ascii="Times New Roman" w:hAnsi="Times New Roman" w:cs="Times New Roman"/>
          <w:b/>
          <w:bCs/>
          <w:sz w:val="28"/>
          <w:szCs w:val="28"/>
        </w:rPr>
      </w:pPr>
      <w:r>
        <w:rPr>
          <w:rFonts w:ascii="Times New Roman" w:hAnsi="Times New Roman" w:cs="Times New Roman"/>
          <w:sz w:val="28"/>
          <w:szCs w:val="28"/>
          <w:lang w:val="de-DE"/>
        </w:rPr>
        <w:tab/>
      </w:r>
      <w:r w:rsidR="008E7F6B" w:rsidRPr="008E3DFF">
        <w:rPr>
          <w:rFonts w:ascii="Times New Roman" w:hAnsi="Times New Roman" w:cs="Times New Roman"/>
          <w:sz w:val="28"/>
          <w:szCs w:val="28"/>
          <w:lang w:val="de-DE"/>
        </w:rPr>
        <w:t xml:space="preserve">Nhà </w:t>
      </w:r>
      <w:r w:rsidR="000F39A4">
        <w:rPr>
          <w:rFonts w:ascii="Times New Roman" w:hAnsi="Times New Roman" w:cs="Times New Roman"/>
          <w:sz w:val="28"/>
          <w:szCs w:val="28"/>
          <w:lang w:val="de-DE"/>
        </w:rPr>
        <w:t>l</w:t>
      </w:r>
      <w:r w:rsidR="008E7F6B" w:rsidRPr="008E3DFF">
        <w:rPr>
          <w:rFonts w:ascii="Times New Roman" w:hAnsi="Times New Roman" w:cs="Times New Roman"/>
          <w:sz w:val="28"/>
          <w:szCs w:val="28"/>
          <w:lang w:val="de-DE"/>
        </w:rPr>
        <w:t>iên ngành và Quốc môn cửa khẩu Quốc tế Cha Lo</w:t>
      </w:r>
      <w:r w:rsidR="008E7F6B" w:rsidRPr="008E3DFF">
        <w:rPr>
          <w:rFonts w:ascii="Times New Roman" w:hAnsi="Times New Roman" w:cs="Times New Roman"/>
          <w:sz w:val="28"/>
          <w:szCs w:val="28"/>
        </w:rPr>
        <w:t xml:space="preserve"> là nơi đầu tiên khi khách Quốc tế đặt chân đến Việt Nam nói chung và Quảng Bình nói riêng, là nơi khách quốc tế và nội địa làm thu tục xuất, nhập cảnh cũng như sự giao thương hàng hoá giữa hai bên. </w:t>
      </w:r>
    </w:p>
    <w:p w:rsidR="008E7F6B" w:rsidRDefault="008E7F6B" w:rsidP="00EB61AF">
      <w:pPr>
        <w:spacing w:before="60" w:after="60" w:line="264" w:lineRule="auto"/>
        <w:ind w:firstLine="539"/>
        <w:jc w:val="both"/>
        <w:rPr>
          <w:rFonts w:ascii="Times New Roman" w:hAnsi="Times New Roman" w:cs="Times New Roman"/>
          <w:sz w:val="28"/>
          <w:szCs w:val="28"/>
          <w:lang w:val="en-US"/>
        </w:rPr>
      </w:pPr>
      <w:r w:rsidRPr="008E3DFF">
        <w:rPr>
          <w:rFonts w:ascii="Times New Roman" w:hAnsi="Times New Roman" w:cs="Times New Roman"/>
          <w:sz w:val="28"/>
          <w:szCs w:val="28"/>
        </w:rPr>
        <w:t>Quốc môn cửa khẩu Quốc tế Cha Lo là cửa ngõ của đất nước, là nơi để lại dấu ấn đầu tiên cho du khách khi đến Việt Nam nói chung và Quảng Bình nói riêng. Công trình kiến trúc cần mang đậm nhiều nét văn hoá của tỉnh nhà, tạo bộ mặt một cửa khẩu Quốc tế bề thế, trang nghiêm, hoành tráng cho tỉnh và quốc gia, bên cạnh đó cũng phải thể hiện được sự bảo vệ vững chắc chủ quyền của một quốc gia độc lập, đặc biệt là trong thời kỳ hội nhập kinh tế quốc tế.</w:t>
      </w:r>
    </w:p>
    <w:p w:rsidR="002A3BEA" w:rsidRDefault="005730D8" w:rsidP="002A3BEA">
      <w:pPr>
        <w:tabs>
          <w:tab w:val="left" w:pos="281"/>
          <w:tab w:val="left" w:pos="562"/>
          <w:tab w:val="right" w:pos="4496"/>
        </w:tabs>
        <w:spacing w:before="60" w:after="60" w:line="264" w:lineRule="auto"/>
        <w:ind w:firstLine="562"/>
        <w:jc w:val="both"/>
        <w:rPr>
          <w:rFonts w:ascii="Times New Roman" w:hAnsi="Times New Roman" w:cs="Times New Roman"/>
          <w:b/>
          <w:bCs/>
          <w:sz w:val="28"/>
          <w:szCs w:val="28"/>
          <w:lang w:val="pt-BR"/>
        </w:rPr>
      </w:pPr>
      <w:r>
        <w:rPr>
          <w:rFonts w:ascii="Times New Roman" w:hAnsi="Times New Roman" w:cs="Times New Roman"/>
          <w:b/>
          <w:bCs/>
          <w:sz w:val="28"/>
          <w:szCs w:val="28"/>
          <w:lang w:val="pt-BR"/>
        </w:rPr>
        <w:t>5.</w:t>
      </w:r>
      <w:r w:rsidR="002A3BEA">
        <w:rPr>
          <w:rFonts w:ascii="Times New Roman" w:hAnsi="Times New Roman" w:cs="Times New Roman"/>
          <w:b/>
          <w:bCs/>
          <w:sz w:val="28"/>
          <w:szCs w:val="28"/>
          <w:lang w:val="pt-BR"/>
        </w:rPr>
        <w:t>2. Quy mô công trình</w:t>
      </w:r>
      <w:r w:rsidR="006729C6">
        <w:rPr>
          <w:rFonts w:ascii="Times New Roman" w:hAnsi="Times New Roman" w:cs="Times New Roman"/>
          <w:b/>
          <w:bCs/>
          <w:sz w:val="28"/>
          <w:szCs w:val="28"/>
          <w:lang w:val="pt-BR"/>
        </w:rPr>
        <w:t xml:space="preserve">, </w:t>
      </w:r>
      <w:r w:rsidR="006729C6">
        <w:rPr>
          <w:rFonts w:ascii="Times New Roman" w:hAnsi="Times New Roman" w:cs="Times New Roman"/>
          <w:b/>
          <w:bCs/>
          <w:sz w:val="28"/>
          <w:szCs w:val="28"/>
          <w:lang w:val="en-US"/>
        </w:rPr>
        <w:t>yêu cầu về diện tích, không gian sử dụng công trình:</w:t>
      </w:r>
    </w:p>
    <w:p w:rsidR="002A3BEA" w:rsidRPr="008E3DFF" w:rsidRDefault="002A3BEA" w:rsidP="002A3BEA">
      <w:pPr>
        <w:tabs>
          <w:tab w:val="left" w:pos="900"/>
        </w:tabs>
        <w:spacing w:before="60" w:after="60" w:line="264" w:lineRule="auto"/>
        <w:ind w:firstLine="540"/>
        <w:jc w:val="both"/>
        <w:rPr>
          <w:rFonts w:ascii="Times New Roman" w:hAnsi="Times New Roman" w:cs="Times New Roman"/>
          <w:sz w:val="28"/>
          <w:szCs w:val="28"/>
          <w:lang w:val="pt-BR"/>
        </w:rPr>
      </w:pPr>
      <w:r w:rsidRPr="008E3DFF">
        <w:rPr>
          <w:rFonts w:ascii="Times New Roman" w:hAnsi="Times New Roman" w:cs="Times New Roman"/>
          <w:sz w:val="28"/>
          <w:szCs w:val="28"/>
          <w:lang w:val="pt-BR"/>
        </w:rPr>
        <w:t xml:space="preserve">- Diện tích khu vực xây dựng khoảng </w:t>
      </w:r>
      <w:r>
        <w:rPr>
          <w:rFonts w:ascii="Times New Roman" w:hAnsi="Times New Roman" w:cs="Times New Roman"/>
          <w:sz w:val="28"/>
          <w:szCs w:val="28"/>
          <w:lang w:val="pt-BR"/>
        </w:rPr>
        <w:t>640</w:t>
      </w:r>
      <w:r w:rsidRPr="008E3DFF">
        <w:rPr>
          <w:rFonts w:ascii="Times New Roman" w:hAnsi="Times New Roman" w:cs="Times New Roman"/>
          <w:sz w:val="28"/>
          <w:szCs w:val="28"/>
          <w:lang w:val="pt-BR"/>
        </w:rPr>
        <w:t>m2.</w:t>
      </w:r>
    </w:p>
    <w:p w:rsidR="002A3BEA" w:rsidRPr="008E3DFF" w:rsidRDefault="002A3BEA" w:rsidP="002A3BEA">
      <w:pPr>
        <w:tabs>
          <w:tab w:val="left" w:pos="900"/>
        </w:tabs>
        <w:spacing w:before="60" w:after="60" w:line="264" w:lineRule="auto"/>
        <w:ind w:firstLine="540"/>
        <w:jc w:val="both"/>
        <w:rPr>
          <w:rFonts w:ascii="Times New Roman" w:hAnsi="Times New Roman" w:cs="Times New Roman"/>
          <w:sz w:val="28"/>
          <w:szCs w:val="28"/>
          <w:lang w:val="pt-BR"/>
        </w:rPr>
      </w:pPr>
      <w:r w:rsidRPr="008E3DFF">
        <w:rPr>
          <w:rFonts w:ascii="Times New Roman" w:hAnsi="Times New Roman" w:cs="Times New Roman"/>
          <w:sz w:val="28"/>
          <w:szCs w:val="28"/>
          <w:lang w:val="pt-BR"/>
        </w:rPr>
        <w:t xml:space="preserve">- Chiều cao công trình: </w:t>
      </w:r>
      <w:r w:rsidRPr="008E3DFF">
        <w:rPr>
          <w:rFonts w:ascii="Times New Roman" w:hAnsi="Times New Roman" w:cs="Times New Roman"/>
          <w:sz w:val="28"/>
          <w:szCs w:val="28"/>
        </w:rPr>
        <w:t>Tối thiểu 7m (</w:t>
      </w:r>
      <w:r w:rsidR="006B1320">
        <w:rPr>
          <w:rFonts w:ascii="Times New Roman" w:hAnsi="Times New Roman" w:cs="Times New Roman"/>
          <w:sz w:val="28"/>
          <w:szCs w:val="28"/>
          <w:lang w:val="en-US"/>
        </w:rPr>
        <w:t>tĩnh không</w:t>
      </w:r>
      <w:r w:rsidRPr="008E3DFF">
        <w:rPr>
          <w:rFonts w:ascii="Times New Roman" w:hAnsi="Times New Roman" w:cs="Times New Roman"/>
          <w:sz w:val="28"/>
          <w:szCs w:val="28"/>
        </w:rPr>
        <w:t xml:space="preserve">), tối đa không hạn chế nhưng phải đảm bảo tỷ lệ  hài hoà, cân xứng và phù hợp </w:t>
      </w:r>
      <w:r>
        <w:rPr>
          <w:rFonts w:ascii="Times New Roman" w:hAnsi="Times New Roman" w:cs="Times New Roman"/>
          <w:sz w:val="28"/>
          <w:szCs w:val="28"/>
          <w:lang w:val="en-US"/>
        </w:rPr>
        <w:t xml:space="preserve">với Nhà liên ngành và </w:t>
      </w:r>
      <w:r w:rsidRPr="008E3DFF">
        <w:rPr>
          <w:rFonts w:ascii="Times New Roman" w:hAnsi="Times New Roman" w:cs="Times New Roman"/>
          <w:sz w:val="28"/>
          <w:szCs w:val="28"/>
        </w:rPr>
        <w:t>không gian cảnh quan khu vực.</w:t>
      </w:r>
      <w:r w:rsidRPr="008E3DFF">
        <w:rPr>
          <w:rFonts w:ascii="Times New Roman" w:hAnsi="Times New Roman" w:cs="Times New Roman"/>
          <w:sz w:val="28"/>
          <w:szCs w:val="28"/>
          <w:lang w:val="pt-BR"/>
        </w:rPr>
        <w:t xml:space="preserve"> </w:t>
      </w:r>
    </w:p>
    <w:p w:rsidR="002A3BEA" w:rsidRPr="008E3DFF" w:rsidRDefault="002A3BEA" w:rsidP="002A3BEA">
      <w:pPr>
        <w:tabs>
          <w:tab w:val="left" w:pos="900"/>
        </w:tabs>
        <w:spacing w:before="60" w:after="60" w:line="264" w:lineRule="auto"/>
        <w:ind w:firstLine="540"/>
        <w:jc w:val="both"/>
        <w:rPr>
          <w:rFonts w:ascii="Times New Roman" w:hAnsi="Times New Roman" w:cs="Times New Roman"/>
          <w:sz w:val="28"/>
          <w:szCs w:val="28"/>
          <w:lang w:val="pt-BR"/>
        </w:rPr>
      </w:pPr>
      <w:r w:rsidRPr="008E3DFF">
        <w:rPr>
          <w:rFonts w:ascii="Times New Roman" w:hAnsi="Times New Roman" w:cs="Times New Roman"/>
          <w:sz w:val="28"/>
          <w:szCs w:val="28"/>
          <w:lang w:val="pt-BR"/>
        </w:rPr>
        <w:t>- Chiều rộng công trình:</w:t>
      </w:r>
      <w:r w:rsidRPr="008E3DFF">
        <w:rPr>
          <w:rFonts w:ascii="Times New Roman" w:hAnsi="Times New Roman" w:cs="Times New Roman"/>
          <w:sz w:val="28"/>
          <w:szCs w:val="28"/>
        </w:rPr>
        <w:t xml:space="preserve"> Khẩu độ Quốc môn lấy theo chỉ giới đường đỏ, phù hợp với chiều rộng mặt đường tại vị trí đặt Quốc môn.</w:t>
      </w:r>
    </w:p>
    <w:p w:rsidR="008E3DFF" w:rsidRPr="008E3DFF" w:rsidRDefault="008E7F6B" w:rsidP="00EB61AF">
      <w:pPr>
        <w:tabs>
          <w:tab w:val="num" w:pos="0"/>
          <w:tab w:val="left" w:pos="567"/>
        </w:tabs>
        <w:spacing w:before="60" w:after="60" w:line="264" w:lineRule="auto"/>
        <w:jc w:val="both"/>
        <w:rPr>
          <w:rFonts w:ascii="Times New Roman" w:hAnsi="Times New Roman" w:cs="Times New Roman"/>
          <w:b/>
          <w:bCs/>
          <w:sz w:val="28"/>
          <w:szCs w:val="28"/>
        </w:rPr>
      </w:pPr>
      <w:r>
        <w:rPr>
          <w:rFonts w:ascii="Times New Roman" w:hAnsi="Times New Roman" w:cs="Times New Roman"/>
          <w:b/>
          <w:bCs/>
          <w:sz w:val="28"/>
          <w:szCs w:val="28"/>
          <w:lang w:val="en-US"/>
        </w:rPr>
        <w:tab/>
      </w:r>
      <w:r w:rsidR="006E3387">
        <w:rPr>
          <w:rFonts w:ascii="Times New Roman" w:hAnsi="Times New Roman" w:cs="Times New Roman"/>
          <w:b/>
          <w:bCs/>
          <w:sz w:val="28"/>
          <w:szCs w:val="28"/>
          <w:lang w:val="en-US"/>
        </w:rPr>
        <w:t>6</w:t>
      </w:r>
      <w:r w:rsidR="008E3DFF" w:rsidRPr="008E3DFF">
        <w:rPr>
          <w:rFonts w:ascii="Times New Roman" w:hAnsi="Times New Roman" w:cs="Times New Roman"/>
          <w:b/>
          <w:bCs/>
          <w:sz w:val="28"/>
          <w:szCs w:val="28"/>
        </w:rPr>
        <w:t xml:space="preserve">. </w:t>
      </w:r>
      <w:r w:rsidR="006E3387">
        <w:rPr>
          <w:rFonts w:ascii="Times New Roman" w:hAnsi="Times New Roman" w:cs="Times New Roman"/>
          <w:b/>
          <w:bCs/>
          <w:sz w:val="28"/>
          <w:szCs w:val="28"/>
          <w:lang w:val="en-US"/>
        </w:rPr>
        <w:t>Yêu cầu về các g</w:t>
      </w:r>
      <w:r w:rsidR="006729C6">
        <w:rPr>
          <w:rFonts w:ascii="Times New Roman" w:hAnsi="Times New Roman" w:cs="Times New Roman"/>
          <w:b/>
          <w:bCs/>
          <w:sz w:val="28"/>
          <w:szCs w:val="28"/>
          <w:lang w:val="en-US"/>
        </w:rPr>
        <w:t xml:space="preserve">iải pháp </w:t>
      </w:r>
      <w:r w:rsidR="00795365">
        <w:rPr>
          <w:rFonts w:ascii="Times New Roman" w:hAnsi="Times New Roman" w:cs="Times New Roman"/>
          <w:b/>
          <w:bCs/>
          <w:sz w:val="28"/>
          <w:szCs w:val="28"/>
          <w:lang w:val="en-US"/>
        </w:rPr>
        <w:t>thiết kế</w:t>
      </w:r>
      <w:r w:rsidR="00060D76">
        <w:rPr>
          <w:rFonts w:ascii="Times New Roman" w:hAnsi="Times New Roman" w:cs="Times New Roman"/>
          <w:b/>
          <w:bCs/>
          <w:sz w:val="28"/>
          <w:szCs w:val="28"/>
          <w:lang w:val="en-US"/>
        </w:rPr>
        <w:t>, giải pháp kỹ thuật</w:t>
      </w:r>
      <w:r w:rsidR="003E255B">
        <w:rPr>
          <w:rFonts w:ascii="Times New Roman" w:hAnsi="Times New Roman" w:cs="Times New Roman"/>
          <w:b/>
          <w:bCs/>
          <w:sz w:val="28"/>
          <w:szCs w:val="28"/>
          <w:lang w:val="en-US"/>
        </w:rPr>
        <w:t xml:space="preserve">: </w:t>
      </w:r>
    </w:p>
    <w:p w:rsidR="008E3DFF" w:rsidRPr="009D3BCA" w:rsidRDefault="006E3387" w:rsidP="00EB61AF">
      <w:pPr>
        <w:spacing w:before="60" w:after="60" w:line="264" w:lineRule="auto"/>
        <w:ind w:left="567" w:hanging="27"/>
        <w:jc w:val="both"/>
        <w:rPr>
          <w:rFonts w:ascii="Times New Roman" w:hAnsi="Times New Roman" w:cs="Times New Roman"/>
          <w:b/>
          <w:bCs/>
          <w:iCs/>
          <w:sz w:val="28"/>
          <w:szCs w:val="28"/>
        </w:rPr>
      </w:pPr>
      <w:r>
        <w:rPr>
          <w:rFonts w:ascii="Times New Roman" w:hAnsi="Times New Roman" w:cs="Times New Roman"/>
          <w:b/>
          <w:bCs/>
          <w:iCs/>
          <w:sz w:val="28"/>
          <w:szCs w:val="28"/>
          <w:lang w:val="en-US"/>
        </w:rPr>
        <w:t>6</w:t>
      </w:r>
      <w:r w:rsidR="001F5A83">
        <w:rPr>
          <w:rFonts w:ascii="Times New Roman" w:hAnsi="Times New Roman" w:cs="Times New Roman"/>
          <w:b/>
          <w:bCs/>
          <w:iCs/>
          <w:sz w:val="28"/>
          <w:szCs w:val="28"/>
          <w:lang w:val="en-US"/>
        </w:rPr>
        <w:t>.1</w:t>
      </w:r>
      <w:r w:rsidR="008E3DFF" w:rsidRPr="009D3BCA">
        <w:rPr>
          <w:rFonts w:ascii="Times New Roman" w:hAnsi="Times New Roman" w:cs="Times New Roman"/>
          <w:b/>
          <w:bCs/>
          <w:iCs/>
          <w:sz w:val="28"/>
          <w:szCs w:val="28"/>
        </w:rPr>
        <w:t xml:space="preserve">. Về quy hoạch: </w:t>
      </w:r>
    </w:p>
    <w:p w:rsidR="008E3DFF" w:rsidRDefault="008E3DFF" w:rsidP="00EB61AF">
      <w:pPr>
        <w:spacing w:before="60" w:after="60" w:line="264" w:lineRule="auto"/>
        <w:ind w:firstLine="567"/>
        <w:jc w:val="both"/>
        <w:rPr>
          <w:rFonts w:ascii="Times New Roman" w:hAnsi="Times New Roman" w:cs="Times New Roman"/>
          <w:sz w:val="28"/>
          <w:szCs w:val="28"/>
          <w:lang w:val="pt-BR"/>
        </w:rPr>
      </w:pPr>
      <w:r w:rsidRPr="008E3DFF">
        <w:rPr>
          <w:rFonts w:ascii="Times New Roman" w:hAnsi="Times New Roman" w:cs="Times New Roman"/>
          <w:sz w:val="28"/>
          <w:szCs w:val="28"/>
        </w:rPr>
        <w:t xml:space="preserve">- </w:t>
      </w:r>
      <w:r w:rsidR="000D0CD9" w:rsidRPr="008E3DFF">
        <w:rPr>
          <w:rFonts w:ascii="Times New Roman" w:hAnsi="Times New Roman" w:cs="Times New Roman"/>
          <w:sz w:val="28"/>
          <w:szCs w:val="28"/>
          <w:lang w:val="pt-BR"/>
        </w:rPr>
        <w:t xml:space="preserve">Diện tích khu vực xây dựng khoảng </w:t>
      </w:r>
      <w:r w:rsidR="000D0CD9">
        <w:rPr>
          <w:rFonts w:ascii="Times New Roman" w:hAnsi="Times New Roman" w:cs="Times New Roman"/>
          <w:sz w:val="28"/>
          <w:szCs w:val="28"/>
          <w:lang w:val="pt-BR"/>
        </w:rPr>
        <w:t>640</w:t>
      </w:r>
      <w:r w:rsidR="000D0CD9" w:rsidRPr="008E3DFF">
        <w:rPr>
          <w:rFonts w:ascii="Times New Roman" w:hAnsi="Times New Roman" w:cs="Times New Roman"/>
          <w:sz w:val="28"/>
          <w:szCs w:val="28"/>
          <w:lang w:val="pt-BR"/>
        </w:rPr>
        <w:t>m2.</w:t>
      </w:r>
    </w:p>
    <w:p w:rsidR="005D6561" w:rsidRPr="009D3BCA" w:rsidRDefault="005D6561" w:rsidP="00EB61AF">
      <w:pPr>
        <w:spacing w:before="60" w:after="60" w:line="264"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pt-BR"/>
        </w:rPr>
        <w:t xml:space="preserve">- Mật độ xây dựng: không </w:t>
      </w:r>
      <w:r w:rsidR="005C10A9">
        <w:rPr>
          <w:rFonts w:ascii="Times New Roman" w:hAnsi="Times New Roman" w:cs="Times New Roman"/>
          <w:sz w:val="28"/>
          <w:szCs w:val="28"/>
          <w:lang w:val="pt-BR"/>
        </w:rPr>
        <w:t>quy định.</w:t>
      </w:r>
    </w:p>
    <w:p w:rsidR="008E3DFF" w:rsidRPr="008E3DFF" w:rsidRDefault="008E3DFF" w:rsidP="00EB61AF">
      <w:pPr>
        <w:spacing w:before="60" w:after="60" w:line="264" w:lineRule="auto"/>
        <w:ind w:firstLine="540"/>
        <w:jc w:val="both"/>
        <w:rPr>
          <w:rFonts w:ascii="Times New Roman" w:hAnsi="Times New Roman" w:cs="Times New Roman"/>
          <w:sz w:val="28"/>
          <w:szCs w:val="28"/>
        </w:rPr>
      </w:pPr>
      <w:r w:rsidRPr="008E3DFF">
        <w:rPr>
          <w:rFonts w:ascii="Times New Roman" w:hAnsi="Times New Roman" w:cs="Times New Roman"/>
          <w:sz w:val="28"/>
          <w:szCs w:val="28"/>
        </w:rPr>
        <w:lastRenderedPageBreak/>
        <w:t>- Vị trí và diện tích đất xây dựng Quốc môn đảm bảo cân đối, hài hòa trong khu đất quy hoạch.</w:t>
      </w:r>
    </w:p>
    <w:p w:rsidR="008E3DFF" w:rsidRPr="008E3DFF" w:rsidRDefault="008E3DFF" w:rsidP="00EB61AF">
      <w:pPr>
        <w:spacing w:before="60" w:after="60" w:line="264" w:lineRule="auto"/>
        <w:ind w:firstLine="540"/>
        <w:jc w:val="both"/>
        <w:rPr>
          <w:rFonts w:ascii="Times New Roman" w:hAnsi="Times New Roman" w:cs="Times New Roman"/>
          <w:sz w:val="28"/>
          <w:szCs w:val="28"/>
        </w:rPr>
      </w:pPr>
      <w:r w:rsidRPr="008E3DFF">
        <w:rPr>
          <w:rFonts w:ascii="Times New Roman" w:hAnsi="Times New Roman" w:cs="Times New Roman"/>
          <w:sz w:val="28"/>
          <w:szCs w:val="28"/>
        </w:rPr>
        <w:t>- Đảm bảo không ảnh hưởng đến không gian lưu thông qua lại của phương tiện vận tải đường bộ và người đi bộ khi đi qua cửa khẩu.</w:t>
      </w:r>
    </w:p>
    <w:p w:rsidR="008E3DFF" w:rsidRPr="00AE10D9" w:rsidRDefault="006E3387" w:rsidP="00EB61AF">
      <w:pPr>
        <w:spacing w:before="60" w:after="60" w:line="264" w:lineRule="auto"/>
        <w:ind w:left="720"/>
        <w:jc w:val="both"/>
        <w:rPr>
          <w:rFonts w:ascii="Times New Roman" w:hAnsi="Times New Roman" w:cs="Times New Roman"/>
          <w:b/>
          <w:bCs/>
          <w:iCs/>
          <w:sz w:val="28"/>
          <w:szCs w:val="28"/>
        </w:rPr>
      </w:pPr>
      <w:r>
        <w:rPr>
          <w:rFonts w:ascii="Times New Roman" w:hAnsi="Times New Roman" w:cs="Times New Roman"/>
          <w:b/>
          <w:bCs/>
          <w:iCs/>
          <w:sz w:val="28"/>
          <w:szCs w:val="28"/>
          <w:lang w:val="en-US"/>
        </w:rPr>
        <w:t>6</w:t>
      </w:r>
      <w:r w:rsidR="001F5A83">
        <w:rPr>
          <w:rFonts w:ascii="Times New Roman" w:hAnsi="Times New Roman" w:cs="Times New Roman"/>
          <w:b/>
          <w:bCs/>
          <w:iCs/>
          <w:sz w:val="28"/>
          <w:szCs w:val="28"/>
          <w:lang w:val="en-US"/>
        </w:rPr>
        <w:t>.</w:t>
      </w:r>
      <w:r w:rsidR="008E3DFF" w:rsidRPr="00AE10D9">
        <w:rPr>
          <w:rFonts w:ascii="Times New Roman" w:hAnsi="Times New Roman" w:cs="Times New Roman"/>
          <w:b/>
          <w:bCs/>
          <w:iCs/>
          <w:sz w:val="28"/>
          <w:szCs w:val="28"/>
        </w:rPr>
        <w:t>2. Về kiến trúc:</w:t>
      </w:r>
    </w:p>
    <w:p w:rsidR="00AE10D9" w:rsidRDefault="00AE10D9" w:rsidP="00EB61AF">
      <w:pPr>
        <w:tabs>
          <w:tab w:val="left" w:pos="900"/>
        </w:tabs>
        <w:spacing w:before="60" w:after="60" w:line="264" w:lineRule="auto"/>
        <w:ind w:firstLine="540"/>
        <w:jc w:val="both"/>
        <w:rPr>
          <w:rFonts w:ascii="Times New Roman" w:hAnsi="Times New Roman" w:cs="Times New Roman"/>
          <w:sz w:val="28"/>
          <w:szCs w:val="28"/>
          <w:lang w:val="en-US"/>
        </w:rPr>
      </w:pPr>
      <w:r>
        <w:rPr>
          <w:rFonts w:ascii="Times New Roman" w:hAnsi="Times New Roman" w:cs="Times New Roman"/>
          <w:sz w:val="28"/>
          <w:szCs w:val="28"/>
          <w:lang w:val="en-US"/>
        </w:rPr>
        <w:t>Tuân thủ theo Quy định tại Nghị định số 112/2014/NĐ-CP</w:t>
      </w:r>
      <w:r w:rsidR="00867751">
        <w:rPr>
          <w:rFonts w:ascii="Times New Roman" w:hAnsi="Times New Roman" w:cs="Times New Roman"/>
          <w:sz w:val="28"/>
          <w:szCs w:val="28"/>
          <w:lang w:val="en-US"/>
        </w:rPr>
        <w:t xml:space="preserve"> ngày 21/11/2014 quy định về quản lý cửa khẩu biên giới đất liền. Quốc môn phải </w:t>
      </w:r>
      <w:r w:rsidR="00867751" w:rsidRPr="00867751">
        <w:rPr>
          <w:rFonts w:ascii="Times New Roman" w:hAnsi="Times New Roman" w:cs="Times New Roman"/>
          <w:sz w:val="28"/>
          <w:szCs w:val="28"/>
          <w:lang w:val="en-US"/>
        </w:rPr>
        <w:t>mang đặc trưng văn hóa Việt Nam, thể hiện độc lập dân tộc và là biểu tượng tình hữu nghị, đoàn kết với nước láng giềng</w:t>
      </w:r>
      <w:r w:rsidR="00867751">
        <w:rPr>
          <w:rFonts w:ascii="Times New Roman" w:hAnsi="Times New Roman" w:cs="Times New Roman"/>
          <w:sz w:val="28"/>
          <w:szCs w:val="28"/>
          <w:lang w:val="en-US"/>
        </w:rPr>
        <w:t>.</w:t>
      </w:r>
    </w:p>
    <w:p w:rsidR="00867751" w:rsidRDefault="00867751" w:rsidP="00EB61AF">
      <w:pPr>
        <w:tabs>
          <w:tab w:val="left" w:pos="900"/>
        </w:tabs>
        <w:spacing w:before="60" w:after="60" w:line="264" w:lineRule="auto"/>
        <w:ind w:firstLine="540"/>
        <w:jc w:val="both"/>
        <w:rPr>
          <w:rFonts w:ascii="Times New Roman" w:hAnsi="Times New Roman" w:cs="Times New Roman"/>
          <w:sz w:val="28"/>
          <w:szCs w:val="28"/>
          <w:lang w:val="en-US"/>
        </w:rPr>
      </w:pPr>
      <w:r>
        <w:rPr>
          <w:rFonts w:ascii="Times New Roman" w:hAnsi="Times New Roman" w:cs="Times New Roman"/>
          <w:sz w:val="28"/>
          <w:szCs w:val="28"/>
          <w:lang w:val="en-US"/>
        </w:rPr>
        <w:t>Kiến trúc Quốc môn phải thiết kế cần đảm bảo những yêu cầu sau:</w:t>
      </w:r>
    </w:p>
    <w:p w:rsidR="00D05D74" w:rsidRDefault="008E3DFF" w:rsidP="00EB61AF">
      <w:pPr>
        <w:tabs>
          <w:tab w:val="left" w:pos="900"/>
        </w:tabs>
        <w:spacing w:before="60" w:after="60" w:line="264" w:lineRule="auto"/>
        <w:ind w:firstLine="540"/>
        <w:jc w:val="both"/>
        <w:rPr>
          <w:rFonts w:ascii="Times New Roman" w:hAnsi="Times New Roman" w:cs="Times New Roman"/>
          <w:sz w:val="28"/>
          <w:szCs w:val="28"/>
          <w:lang w:val="en-US"/>
        </w:rPr>
      </w:pPr>
      <w:r w:rsidRPr="008E3DFF">
        <w:rPr>
          <w:rFonts w:ascii="Times New Roman" w:hAnsi="Times New Roman" w:cs="Times New Roman"/>
          <w:sz w:val="28"/>
          <w:szCs w:val="28"/>
        </w:rPr>
        <w:t xml:space="preserve">- Đẹp, </w:t>
      </w:r>
      <w:r w:rsidR="00361B74">
        <w:rPr>
          <w:rFonts w:ascii="Times New Roman" w:hAnsi="Times New Roman" w:cs="Times New Roman"/>
          <w:sz w:val="28"/>
          <w:szCs w:val="28"/>
          <w:lang w:val="en-US"/>
        </w:rPr>
        <w:t xml:space="preserve">trang trọng, </w:t>
      </w:r>
      <w:r w:rsidRPr="008E3DFF">
        <w:rPr>
          <w:rFonts w:ascii="Times New Roman" w:hAnsi="Times New Roman" w:cs="Times New Roman"/>
          <w:sz w:val="28"/>
          <w:szCs w:val="28"/>
        </w:rPr>
        <w:t xml:space="preserve">ấn tượng, </w:t>
      </w:r>
      <w:r w:rsidR="00D05D74">
        <w:rPr>
          <w:rFonts w:ascii="Times New Roman" w:hAnsi="Times New Roman" w:cs="Times New Roman"/>
          <w:sz w:val="28"/>
          <w:szCs w:val="28"/>
          <w:lang w:val="en-US"/>
        </w:rPr>
        <w:t>mang đặc trưng văn hóa Việt Nam và mang bản sắc văn hóa vùng miền.</w:t>
      </w:r>
    </w:p>
    <w:p w:rsidR="00D05D74" w:rsidRDefault="00D05D74" w:rsidP="00EB61AF">
      <w:pPr>
        <w:tabs>
          <w:tab w:val="left" w:pos="900"/>
        </w:tabs>
        <w:spacing w:before="60" w:after="60" w:line="264" w:lineRule="auto"/>
        <w:ind w:firstLine="540"/>
        <w:jc w:val="both"/>
        <w:rPr>
          <w:rFonts w:ascii="Times New Roman" w:hAnsi="Times New Roman" w:cs="Times New Roman"/>
          <w:sz w:val="28"/>
          <w:szCs w:val="28"/>
          <w:lang w:val="en-US"/>
        </w:rPr>
      </w:pPr>
      <w:r>
        <w:rPr>
          <w:rFonts w:ascii="Times New Roman" w:hAnsi="Times New Roman" w:cs="Times New Roman"/>
          <w:sz w:val="28"/>
          <w:szCs w:val="28"/>
          <w:lang w:val="en-US"/>
        </w:rPr>
        <w:t>- Có tính hình tượng cao, t</w:t>
      </w:r>
      <w:r w:rsidRPr="00867751">
        <w:rPr>
          <w:rFonts w:ascii="Times New Roman" w:hAnsi="Times New Roman" w:cs="Times New Roman"/>
          <w:sz w:val="28"/>
          <w:szCs w:val="28"/>
          <w:lang w:val="en-US"/>
        </w:rPr>
        <w:t>hể hiện độc lập dân tộc và là biểu tượng tình hữu nghị, đoàn kết với nước láng giềng</w:t>
      </w:r>
      <w:r>
        <w:rPr>
          <w:rFonts w:ascii="Times New Roman" w:hAnsi="Times New Roman" w:cs="Times New Roman"/>
          <w:sz w:val="28"/>
          <w:szCs w:val="28"/>
          <w:lang w:val="en-US"/>
        </w:rPr>
        <w:t>.</w:t>
      </w:r>
    </w:p>
    <w:p w:rsidR="004C15DD" w:rsidRDefault="004C15DD" w:rsidP="00EB61AF">
      <w:pPr>
        <w:tabs>
          <w:tab w:val="left" w:pos="900"/>
        </w:tabs>
        <w:spacing w:before="60" w:after="60" w:line="264" w:lineRule="auto"/>
        <w:ind w:firstLine="54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92001B">
        <w:rPr>
          <w:rFonts w:ascii="Times New Roman" w:hAnsi="Times New Roman" w:cs="Times New Roman"/>
          <w:sz w:val="28"/>
          <w:szCs w:val="28"/>
          <w:lang w:val="en-US"/>
        </w:rPr>
        <w:t>P</w:t>
      </w:r>
      <w:r>
        <w:rPr>
          <w:rFonts w:ascii="Times New Roman" w:hAnsi="Times New Roman" w:cs="Times New Roman"/>
          <w:sz w:val="28"/>
          <w:szCs w:val="28"/>
          <w:lang w:val="en-US"/>
        </w:rPr>
        <w:t>hải phù hợp với kiến trúc Nhà liên ngành và kiến trúc tổng thể khu vực.</w:t>
      </w:r>
    </w:p>
    <w:p w:rsidR="00D05D74" w:rsidRDefault="00D05D74" w:rsidP="00EB61AF">
      <w:pPr>
        <w:tabs>
          <w:tab w:val="left" w:pos="900"/>
        </w:tabs>
        <w:spacing w:before="60" w:after="60" w:line="264" w:lineRule="auto"/>
        <w:ind w:firstLine="540"/>
        <w:jc w:val="both"/>
        <w:rPr>
          <w:rFonts w:ascii="Times New Roman" w:hAnsi="Times New Roman" w:cs="Times New Roman"/>
          <w:sz w:val="28"/>
          <w:szCs w:val="28"/>
          <w:lang w:val="en-US"/>
        </w:rPr>
      </w:pPr>
      <w:r>
        <w:rPr>
          <w:rFonts w:ascii="Times New Roman" w:hAnsi="Times New Roman" w:cs="Times New Roman"/>
          <w:sz w:val="28"/>
          <w:szCs w:val="28"/>
          <w:lang w:val="en-US"/>
        </w:rPr>
        <w:t>- Yêu cầu phải có gắn hình Quốc huy và ghi tên của Nướ</w:t>
      </w:r>
      <w:r w:rsidR="00935BAD">
        <w:rPr>
          <w:rFonts w:ascii="Times New Roman" w:hAnsi="Times New Roman" w:cs="Times New Roman"/>
          <w:sz w:val="28"/>
          <w:szCs w:val="28"/>
          <w:lang w:val="en-US"/>
        </w:rPr>
        <w:t>c tại vị trí trang trọng nhất của Quốc môn.</w:t>
      </w:r>
    </w:p>
    <w:p w:rsidR="008E3DFF" w:rsidRDefault="008E3DFF" w:rsidP="00EB61AF">
      <w:pPr>
        <w:tabs>
          <w:tab w:val="left" w:pos="900"/>
        </w:tabs>
        <w:spacing w:before="60" w:after="60" w:line="264" w:lineRule="auto"/>
        <w:ind w:firstLine="540"/>
        <w:jc w:val="both"/>
        <w:rPr>
          <w:rFonts w:ascii="Times New Roman" w:hAnsi="Times New Roman" w:cs="Times New Roman"/>
          <w:sz w:val="28"/>
          <w:szCs w:val="28"/>
          <w:lang w:val="en-US"/>
        </w:rPr>
      </w:pPr>
      <w:r w:rsidRPr="008E3DFF">
        <w:rPr>
          <w:rFonts w:ascii="Times New Roman" w:hAnsi="Times New Roman" w:cs="Times New Roman"/>
          <w:sz w:val="28"/>
          <w:szCs w:val="28"/>
        </w:rPr>
        <w:t>- Khuyến khích đa dạng ý tưởng, nhưng phải đảm bảo phù hợp với địa hình, cảnh quan khu vực.</w:t>
      </w:r>
    </w:p>
    <w:p w:rsidR="00E07938" w:rsidRPr="00E07938" w:rsidRDefault="006E3387" w:rsidP="00EB61AF">
      <w:pPr>
        <w:tabs>
          <w:tab w:val="left" w:pos="900"/>
        </w:tabs>
        <w:spacing w:before="60" w:after="60" w:line="264" w:lineRule="auto"/>
        <w:ind w:firstLine="540"/>
        <w:jc w:val="both"/>
        <w:rPr>
          <w:rFonts w:ascii="Times New Roman" w:hAnsi="Times New Roman" w:cs="Times New Roman"/>
          <w:b/>
          <w:sz w:val="28"/>
          <w:szCs w:val="28"/>
          <w:lang w:val="en-US"/>
        </w:rPr>
      </w:pPr>
      <w:r>
        <w:rPr>
          <w:rFonts w:ascii="Times New Roman" w:hAnsi="Times New Roman" w:cs="Times New Roman"/>
          <w:b/>
          <w:sz w:val="28"/>
          <w:szCs w:val="28"/>
          <w:lang w:val="en-US"/>
        </w:rPr>
        <w:t>6.</w:t>
      </w:r>
      <w:r w:rsidR="00E07938" w:rsidRPr="00E07938">
        <w:rPr>
          <w:rFonts w:ascii="Times New Roman" w:hAnsi="Times New Roman" w:cs="Times New Roman"/>
          <w:b/>
          <w:sz w:val="28"/>
          <w:szCs w:val="28"/>
          <w:lang w:val="en-US"/>
        </w:rPr>
        <w:t>3. Vật liệu xây dựng công trình:</w:t>
      </w:r>
    </w:p>
    <w:p w:rsidR="00E07938" w:rsidRDefault="00E07938" w:rsidP="00E07938">
      <w:pPr>
        <w:tabs>
          <w:tab w:val="left" w:pos="900"/>
        </w:tabs>
        <w:spacing w:before="60" w:after="60" w:line="264" w:lineRule="auto"/>
        <w:ind w:firstLine="540"/>
        <w:jc w:val="both"/>
        <w:rPr>
          <w:rFonts w:ascii="Times New Roman" w:hAnsi="Times New Roman" w:cs="Times New Roman"/>
          <w:sz w:val="28"/>
          <w:szCs w:val="28"/>
          <w:lang w:val="pt-BR"/>
        </w:rPr>
      </w:pPr>
      <w:r>
        <w:rPr>
          <w:rFonts w:ascii="Times New Roman" w:hAnsi="Times New Roman" w:cs="Times New Roman"/>
          <w:sz w:val="28"/>
          <w:szCs w:val="28"/>
          <w:lang w:val="pt-BR"/>
        </w:rPr>
        <w:t>V</w:t>
      </w:r>
      <w:r w:rsidRPr="00D05D74">
        <w:rPr>
          <w:rFonts w:ascii="Times New Roman" w:hAnsi="Times New Roman" w:cs="Times New Roman"/>
          <w:sz w:val="28"/>
          <w:szCs w:val="28"/>
          <w:lang w:val="en-US"/>
        </w:rPr>
        <w:t xml:space="preserve">ật liệu </w:t>
      </w:r>
      <w:r>
        <w:rPr>
          <w:rFonts w:ascii="Times New Roman" w:hAnsi="Times New Roman" w:cs="Times New Roman"/>
          <w:sz w:val="28"/>
          <w:szCs w:val="28"/>
          <w:lang w:val="en-US"/>
        </w:rPr>
        <w:t xml:space="preserve">xây dựng công trình phải </w:t>
      </w:r>
      <w:r w:rsidRPr="00D05D74">
        <w:rPr>
          <w:rFonts w:ascii="Times New Roman" w:hAnsi="Times New Roman" w:cs="Times New Roman"/>
          <w:sz w:val="28"/>
          <w:szCs w:val="28"/>
          <w:lang w:val="en-US"/>
        </w:rPr>
        <w:t>phù hợp với điều kiện khí hậu của đị</w:t>
      </w:r>
      <w:r w:rsidR="0021357E">
        <w:rPr>
          <w:rFonts w:ascii="Times New Roman" w:hAnsi="Times New Roman" w:cs="Times New Roman"/>
          <w:sz w:val="28"/>
          <w:szCs w:val="28"/>
          <w:lang w:val="en-US"/>
        </w:rPr>
        <w:t>a phương, dễ dàng trong quản lý, bả</w:t>
      </w:r>
      <w:r w:rsidR="00EA3E43">
        <w:rPr>
          <w:rFonts w:ascii="Times New Roman" w:hAnsi="Times New Roman" w:cs="Times New Roman"/>
          <w:sz w:val="28"/>
          <w:szCs w:val="28"/>
          <w:lang w:val="en-US"/>
        </w:rPr>
        <w:t>o trì.</w:t>
      </w:r>
    </w:p>
    <w:p w:rsidR="008E3DFF" w:rsidRPr="008E3DFF" w:rsidRDefault="003E7501" w:rsidP="00EB61AF">
      <w:pPr>
        <w:spacing w:before="60" w:after="60" w:line="264" w:lineRule="auto"/>
        <w:ind w:firstLine="540"/>
        <w:jc w:val="both"/>
        <w:rPr>
          <w:rFonts w:ascii="Times New Roman" w:hAnsi="Times New Roman" w:cs="Times New Roman"/>
          <w:b/>
          <w:bCs/>
          <w:sz w:val="28"/>
          <w:szCs w:val="28"/>
          <w:lang w:val="fr-FR"/>
        </w:rPr>
      </w:pPr>
      <w:r>
        <w:rPr>
          <w:rFonts w:ascii="Times New Roman" w:hAnsi="Times New Roman" w:cs="Times New Roman"/>
          <w:b/>
          <w:bCs/>
          <w:sz w:val="28"/>
          <w:szCs w:val="28"/>
          <w:lang w:val="fr-FR"/>
        </w:rPr>
        <w:t>7</w:t>
      </w:r>
      <w:r w:rsidR="008E3DFF" w:rsidRPr="008E3DFF">
        <w:rPr>
          <w:rFonts w:ascii="Times New Roman" w:hAnsi="Times New Roman" w:cs="Times New Roman"/>
          <w:b/>
          <w:bCs/>
          <w:sz w:val="28"/>
          <w:szCs w:val="28"/>
          <w:lang w:val="fr-FR"/>
        </w:rPr>
        <w:t>. Hình thức và nguồn vốn đầu tư:</w:t>
      </w:r>
    </w:p>
    <w:p w:rsidR="008E3DFF" w:rsidRPr="008E3DFF" w:rsidRDefault="008E3DFF" w:rsidP="00EB61AF">
      <w:pPr>
        <w:tabs>
          <w:tab w:val="left" w:pos="900"/>
        </w:tabs>
        <w:spacing w:before="60" w:after="60" w:line="264" w:lineRule="auto"/>
        <w:ind w:firstLine="540"/>
        <w:jc w:val="both"/>
        <w:rPr>
          <w:rFonts w:ascii="Times New Roman" w:hAnsi="Times New Roman" w:cs="Times New Roman"/>
          <w:sz w:val="28"/>
          <w:szCs w:val="28"/>
          <w:lang w:val="fr-FR"/>
        </w:rPr>
      </w:pPr>
      <w:r w:rsidRPr="008E3DFF">
        <w:rPr>
          <w:rFonts w:ascii="Times New Roman" w:hAnsi="Times New Roman" w:cs="Times New Roman"/>
          <w:sz w:val="28"/>
          <w:szCs w:val="28"/>
          <w:lang w:val="fr-FR"/>
        </w:rPr>
        <w:t>- Hình thức đầu tư: Xây dựng mới</w:t>
      </w:r>
      <w:r w:rsidR="00C86743">
        <w:rPr>
          <w:rFonts w:ascii="Times New Roman" w:hAnsi="Times New Roman" w:cs="Times New Roman"/>
          <w:sz w:val="28"/>
          <w:szCs w:val="28"/>
          <w:lang w:val="fr-FR"/>
        </w:rPr>
        <w:t>.</w:t>
      </w:r>
    </w:p>
    <w:p w:rsidR="003938D1" w:rsidRDefault="008E3DFF" w:rsidP="00EB61AF">
      <w:pPr>
        <w:tabs>
          <w:tab w:val="left" w:pos="900"/>
        </w:tabs>
        <w:spacing w:before="60" w:after="60" w:line="264" w:lineRule="auto"/>
        <w:ind w:firstLine="540"/>
        <w:jc w:val="both"/>
        <w:rPr>
          <w:rFonts w:ascii="Times New Roman" w:hAnsi="Times New Roman" w:cs="Times New Roman"/>
          <w:sz w:val="28"/>
          <w:szCs w:val="28"/>
          <w:lang w:val="fr-FR"/>
        </w:rPr>
      </w:pPr>
      <w:r w:rsidRPr="008E3DFF">
        <w:rPr>
          <w:rFonts w:ascii="Times New Roman" w:hAnsi="Times New Roman" w:cs="Times New Roman"/>
          <w:sz w:val="28"/>
          <w:szCs w:val="28"/>
          <w:lang w:val="fr-FR"/>
        </w:rPr>
        <w:t>- Nguồn vốn đầu tư: Ngân sách Nhà nướ</w:t>
      </w:r>
      <w:r w:rsidR="00C86743">
        <w:rPr>
          <w:rFonts w:ascii="Times New Roman" w:hAnsi="Times New Roman" w:cs="Times New Roman"/>
          <w:sz w:val="28"/>
          <w:szCs w:val="28"/>
          <w:lang w:val="fr-FR"/>
        </w:rPr>
        <w:t>c.</w:t>
      </w:r>
      <w:r w:rsidR="00666A9B">
        <w:rPr>
          <w:rFonts w:ascii="Times New Roman" w:hAnsi="Times New Roman" w:cs="Times New Roman"/>
          <w:sz w:val="28"/>
          <w:szCs w:val="28"/>
          <w:lang w:val="fr-FR"/>
        </w:rPr>
        <w:t xml:space="preserve"> </w:t>
      </w:r>
    </w:p>
    <w:p w:rsidR="008E3DFF" w:rsidRPr="008E3DFF" w:rsidRDefault="003938D1" w:rsidP="00EB61AF">
      <w:pPr>
        <w:tabs>
          <w:tab w:val="left" w:pos="900"/>
        </w:tabs>
        <w:spacing w:before="60" w:after="60" w:line="264" w:lineRule="auto"/>
        <w:ind w:firstLine="540"/>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 Chi phí tổ chức thi tuyển: </w:t>
      </w:r>
      <w:r w:rsidR="00666A9B">
        <w:rPr>
          <w:rFonts w:ascii="Times New Roman" w:hAnsi="Times New Roman" w:cs="Times New Roman"/>
          <w:sz w:val="28"/>
          <w:szCs w:val="28"/>
          <w:lang w:val="fr-FR"/>
        </w:rPr>
        <w:t>Sử dụng nguồn dự phòng của dự án Nhà liên ngành và Quốc môn Khu kinh tế cửa khẩu Quốc tế Cha Lo.</w:t>
      </w:r>
    </w:p>
    <w:p w:rsidR="008E3DFF" w:rsidRPr="008E3DFF" w:rsidRDefault="003E7501" w:rsidP="00EB61AF">
      <w:pPr>
        <w:spacing w:before="60" w:after="60" w:line="264" w:lineRule="auto"/>
        <w:ind w:firstLine="540"/>
        <w:jc w:val="both"/>
        <w:rPr>
          <w:rFonts w:ascii="Times New Roman" w:hAnsi="Times New Roman" w:cs="Times New Roman"/>
          <w:b/>
          <w:bCs/>
          <w:sz w:val="28"/>
          <w:szCs w:val="28"/>
          <w:lang w:val="pt-BR"/>
        </w:rPr>
      </w:pPr>
      <w:r>
        <w:rPr>
          <w:rFonts w:ascii="Times New Roman" w:hAnsi="Times New Roman" w:cs="Times New Roman"/>
          <w:b/>
          <w:bCs/>
          <w:sz w:val="28"/>
          <w:szCs w:val="28"/>
          <w:lang w:val="pt-BR"/>
        </w:rPr>
        <w:t>8</w:t>
      </w:r>
      <w:r w:rsidR="008E3DFF" w:rsidRPr="008E3DFF">
        <w:rPr>
          <w:rFonts w:ascii="Times New Roman" w:hAnsi="Times New Roman" w:cs="Times New Roman"/>
          <w:b/>
          <w:bCs/>
          <w:sz w:val="28"/>
          <w:szCs w:val="28"/>
          <w:lang w:val="pt-BR"/>
        </w:rPr>
        <w:t>. Loại và cấp công trình:</w:t>
      </w:r>
    </w:p>
    <w:p w:rsidR="008E3DFF" w:rsidRPr="008E3DFF" w:rsidRDefault="008E3DFF" w:rsidP="00EB61AF">
      <w:pPr>
        <w:tabs>
          <w:tab w:val="left" w:pos="900"/>
        </w:tabs>
        <w:spacing w:before="60" w:after="60" w:line="264" w:lineRule="auto"/>
        <w:ind w:firstLine="540"/>
        <w:jc w:val="both"/>
        <w:rPr>
          <w:rFonts w:ascii="Times New Roman" w:hAnsi="Times New Roman" w:cs="Times New Roman"/>
          <w:sz w:val="28"/>
          <w:szCs w:val="28"/>
          <w:lang w:val="pt-BR"/>
        </w:rPr>
      </w:pPr>
      <w:r w:rsidRPr="008E3DFF">
        <w:rPr>
          <w:rFonts w:ascii="Times New Roman" w:hAnsi="Times New Roman" w:cs="Times New Roman"/>
          <w:sz w:val="28"/>
          <w:szCs w:val="28"/>
          <w:lang w:val="pt-BR"/>
        </w:rPr>
        <w:t>- Loại công trình: Công trình dân dụng.</w:t>
      </w:r>
    </w:p>
    <w:p w:rsidR="008E3DFF" w:rsidRPr="008E3DFF" w:rsidRDefault="008E3DFF" w:rsidP="00EB61AF">
      <w:pPr>
        <w:tabs>
          <w:tab w:val="left" w:pos="900"/>
        </w:tabs>
        <w:spacing w:before="60" w:after="60" w:line="264" w:lineRule="auto"/>
        <w:ind w:firstLine="540"/>
        <w:jc w:val="both"/>
        <w:rPr>
          <w:rFonts w:ascii="Times New Roman" w:hAnsi="Times New Roman" w:cs="Times New Roman"/>
          <w:sz w:val="28"/>
          <w:szCs w:val="28"/>
          <w:lang w:val="pt-BR"/>
        </w:rPr>
      </w:pPr>
      <w:r w:rsidRPr="008E3DFF">
        <w:rPr>
          <w:rFonts w:ascii="Times New Roman" w:hAnsi="Times New Roman" w:cs="Times New Roman"/>
          <w:sz w:val="28"/>
          <w:szCs w:val="28"/>
          <w:lang w:val="pt-BR"/>
        </w:rPr>
        <w:t>- Cấp</w:t>
      </w:r>
      <w:r w:rsidR="00193EAC">
        <w:rPr>
          <w:rFonts w:ascii="Times New Roman" w:hAnsi="Times New Roman" w:cs="Times New Roman"/>
          <w:sz w:val="28"/>
          <w:szCs w:val="28"/>
          <w:lang w:val="pt-BR"/>
        </w:rPr>
        <w:t xml:space="preserve"> công trình:</w:t>
      </w:r>
      <w:r w:rsidRPr="008E3DFF">
        <w:rPr>
          <w:rFonts w:ascii="Times New Roman" w:hAnsi="Times New Roman" w:cs="Times New Roman"/>
          <w:sz w:val="28"/>
          <w:szCs w:val="28"/>
          <w:lang w:val="pt-BR"/>
        </w:rPr>
        <w:t xml:space="preserve"> cấp I</w:t>
      </w:r>
      <w:r w:rsidR="00CF20AF">
        <w:rPr>
          <w:rFonts w:ascii="Times New Roman" w:hAnsi="Times New Roman" w:cs="Times New Roman"/>
          <w:sz w:val="28"/>
          <w:szCs w:val="28"/>
          <w:lang w:val="pt-BR"/>
        </w:rPr>
        <w:t>II</w:t>
      </w:r>
      <w:r w:rsidRPr="008E3DFF">
        <w:rPr>
          <w:rFonts w:ascii="Times New Roman" w:hAnsi="Times New Roman" w:cs="Times New Roman"/>
          <w:sz w:val="28"/>
          <w:szCs w:val="28"/>
          <w:lang w:val="pt-BR"/>
        </w:rPr>
        <w:t xml:space="preserve"> theo </w:t>
      </w:r>
      <w:r w:rsidR="00CF20AF">
        <w:rPr>
          <w:rFonts w:ascii="Times New Roman" w:hAnsi="Times New Roman" w:cs="Times New Roman"/>
          <w:sz w:val="28"/>
          <w:szCs w:val="28"/>
          <w:lang w:val="pt-BR"/>
        </w:rPr>
        <w:t>Thông tư 03/2016/TT-BXD</w:t>
      </w:r>
      <w:r w:rsidRPr="008E3DFF">
        <w:rPr>
          <w:rFonts w:ascii="Times New Roman" w:hAnsi="Times New Roman" w:cs="Times New Roman"/>
          <w:sz w:val="28"/>
          <w:szCs w:val="28"/>
          <w:lang w:val="pt-BR"/>
        </w:rPr>
        <w:t xml:space="preserve"> ngày </w:t>
      </w:r>
      <w:r w:rsidR="00CF20AF">
        <w:rPr>
          <w:rFonts w:ascii="Times New Roman" w:hAnsi="Times New Roman" w:cs="Times New Roman"/>
          <w:sz w:val="28"/>
          <w:szCs w:val="28"/>
          <w:lang w:val="pt-BR"/>
        </w:rPr>
        <w:t>10/3/2016</w:t>
      </w:r>
      <w:r w:rsidRPr="008E3DFF">
        <w:rPr>
          <w:rFonts w:ascii="Times New Roman" w:hAnsi="Times New Roman" w:cs="Times New Roman"/>
          <w:sz w:val="28"/>
          <w:szCs w:val="28"/>
          <w:lang w:val="pt-BR"/>
        </w:rPr>
        <w:t xml:space="preserve"> của </w:t>
      </w:r>
      <w:r w:rsidR="00CF20AF">
        <w:rPr>
          <w:rFonts w:ascii="Times New Roman" w:hAnsi="Times New Roman" w:cs="Times New Roman"/>
          <w:sz w:val="28"/>
          <w:szCs w:val="28"/>
          <w:lang w:val="pt-BR"/>
        </w:rPr>
        <w:t>Bộ Xây dựng quy định về phân cấp công trình xây dựng và hướng dẫn áp dụng trong quản lý hoạt động đầu tư xây dựng</w:t>
      </w:r>
      <w:r w:rsidRPr="008E3DFF">
        <w:rPr>
          <w:rFonts w:ascii="Times New Roman" w:hAnsi="Times New Roman" w:cs="Times New Roman"/>
          <w:sz w:val="28"/>
          <w:szCs w:val="28"/>
          <w:lang w:val="pt-BR"/>
        </w:rPr>
        <w:t>.</w:t>
      </w:r>
    </w:p>
    <w:p w:rsidR="00683614" w:rsidRPr="00543482" w:rsidRDefault="00683614" w:rsidP="008E3DFF">
      <w:pPr>
        <w:spacing w:before="60"/>
        <w:jc w:val="center"/>
        <w:rPr>
          <w:rFonts w:ascii="Times New Roman" w:hAnsi="Times New Roman" w:cs="Times New Roman"/>
          <w:color w:val="auto"/>
          <w:sz w:val="28"/>
          <w:szCs w:val="28"/>
          <w:lang w:val="en-US"/>
        </w:rPr>
      </w:pPr>
    </w:p>
    <w:sectPr w:rsidR="00683614" w:rsidRPr="00543482" w:rsidSect="00EB61AF">
      <w:footerReference w:type="default" r:id="rId8"/>
      <w:pgSz w:w="11906" w:h="16838" w:code="9"/>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4A6F" w:rsidRDefault="00F04A6F" w:rsidP="003D723B">
      <w:r>
        <w:separator/>
      </w:r>
    </w:p>
  </w:endnote>
  <w:endnote w:type="continuationSeparator" w:id="1">
    <w:p w:rsidR="00F04A6F" w:rsidRDefault="00F04A6F" w:rsidP="003D72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ordiaUPC">
    <w:charset w:val="00"/>
    <w:family w:val="swiss"/>
    <w:pitch w:val="variable"/>
    <w:sig w:usb0="81000003" w:usb1="00000000" w:usb2="00000000" w:usb3="00000000" w:csb0="00010001" w:csb1="00000000"/>
  </w:font>
  <w:font w:name="Verdana">
    <w:panose1 w:val="020B0604030504040204"/>
    <w:charset w:val="00"/>
    <w:family w:val="swiss"/>
    <w:pitch w:val="variable"/>
    <w:sig w:usb0="20000287" w:usb1="00000000" w:usb2="00000000" w:usb3="00000000" w:csb0="0000019F"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A00002EF" w:usb1="4000204B" w:usb2="00000000" w:usb3="00000000" w:csb0="0000009F" w:csb1="00000000"/>
  </w:font>
  <w:font w:name="Constantia">
    <w:panose1 w:val="02030602050306030303"/>
    <w:charset w:val="00"/>
    <w:family w:val="roman"/>
    <w:pitch w:val="variable"/>
    <w:sig w:usb0="A00002EF" w:usb1="4000204B" w:usb2="00000000" w:usb3="00000000" w:csb0="0000009F" w:csb1="00000000"/>
  </w:font>
  <w:font w:name="Corbel">
    <w:panose1 w:val="020B0503020204020204"/>
    <w:charset w:val="00"/>
    <w:family w:val="swiss"/>
    <w:pitch w:val="variable"/>
    <w:sig w:usb0="A00002EF" w:usb1="4000204B" w:usb2="00000000" w:usb3="00000000" w:csb0="0000009F" w:csb1="00000000"/>
  </w:font>
  <w:font w:name="Candara">
    <w:panose1 w:val="020E0502030303020204"/>
    <w:charset w:val="00"/>
    <w:family w:val="swiss"/>
    <w:pitch w:val="variable"/>
    <w:sig w:usb0="A00002EF" w:usb1="4000204B"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89610"/>
      <w:docPartObj>
        <w:docPartGallery w:val="Page Numbers (Bottom of Page)"/>
        <w:docPartUnique/>
      </w:docPartObj>
    </w:sdtPr>
    <w:sdtContent>
      <w:p w:rsidR="004232DF" w:rsidRDefault="00702F9D">
        <w:pPr>
          <w:pStyle w:val="Footer"/>
          <w:jc w:val="right"/>
        </w:pPr>
        <w:fldSimple w:instr=" PAGE   \* MERGEFORMAT ">
          <w:r w:rsidR="009D2A4F">
            <w:rPr>
              <w:noProof/>
            </w:rPr>
            <w:t>3</w:t>
          </w:r>
        </w:fldSimple>
      </w:p>
    </w:sdtContent>
  </w:sdt>
  <w:p w:rsidR="004232DF" w:rsidRDefault="004232D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4A6F" w:rsidRDefault="00F04A6F" w:rsidP="003D723B">
      <w:r>
        <w:separator/>
      </w:r>
    </w:p>
  </w:footnote>
  <w:footnote w:type="continuationSeparator" w:id="1">
    <w:p w:rsidR="00F04A6F" w:rsidRDefault="00F04A6F" w:rsidP="003D72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1">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2">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3">
    <w:nsid w:val="00000007"/>
    <w:multiLevelType w:val="multilevel"/>
    <w:tmpl w:val="00000006"/>
    <w:lvl w:ilvl="0">
      <w:start w:val="1"/>
      <w:numFmt w:val="bullet"/>
      <w:lvlText w:val="-"/>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bullet"/>
      <w:lvlText w:val="-"/>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bullet"/>
      <w:lvlText w:val="-"/>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bullet"/>
      <w:lvlText w:val="-"/>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bullet"/>
      <w:lvlText w:val="-"/>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bullet"/>
      <w:lvlText w:val="-"/>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bullet"/>
      <w:lvlText w:val="-"/>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bullet"/>
      <w:lvlText w:val="-"/>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bullet"/>
      <w:lvlText w:val="-"/>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4">
    <w:nsid w:val="00000009"/>
    <w:multiLevelType w:val="multilevel"/>
    <w:tmpl w:val="00000008"/>
    <w:lvl w:ilvl="0">
      <w:start w:val="1"/>
      <w:numFmt w:val="upperLetter"/>
      <w:lvlText w:val="%1."/>
      <w:lvlJc w:val="left"/>
      <w:rPr>
        <w:rFonts w:ascii="Times New Roman" w:hAnsi="Times New Roman" w:cs="Times New Roman"/>
        <w:b w:val="0"/>
        <w:bCs w:val="0"/>
        <w:i w:val="0"/>
        <w:iCs w:val="0"/>
        <w:smallCaps w:val="0"/>
        <w:strike w:val="0"/>
        <w:color w:val="000000"/>
        <w:spacing w:val="-1"/>
        <w:w w:val="100"/>
        <w:position w:val="0"/>
        <w:sz w:val="19"/>
        <w:szCs w:val="19"/>
        <w:u w:val="none"/>
      </w:rPr>
    </w:lvl>
    <w:lvl w:ilvl="1">
      <w:start w:val="1"/>
      <w:numFmt w:val="upperLetter"/>
      <w:lvlText w:val="%1."/>
      <w:lvlJc w:val="left"/>
      <w:rPr>
        <w:rFonts w:ascii="Times New Roman" w:hAnsi="Times New Roman" w:cs="Times New Roman"/>
        <w:b w:val="0"/>
        <w:bCs w:val="0"/>
        <w:i w:val="0"/>
        <w:iCs w:val="0"/>
        <w:smallCaps w:val="0"/>
        <w:strike w:val="0"/>
        <w:color w:val="000000"/>
        <w:spacing w:val="-1"/>
        <w:w w:val="100"/>
        <w:position w:val="0"/>
        <w:sz w:val="19"/>
        <w:szCs w:val="19"/>
        <w:u w:val="none"/>
      </w:rPr>
    </w:lvl>
    <w:lvl w:ilvl="2">
      <w:start w:val="1"/>
      <w:numFmt w:val="upperLetter"/>
      <w:lvlText w:val="%1."/>
      <w:lvlJc w:val="left"/>
      <w:rPr>
        <w:rFonts w:ascii="Times New Roman" w:hAnsi="Times New Roman" w:cs="Times New Roman"/>
        <w:b w:val="0"/>
        <w:bCs w:val="0"/>
        <w:i w:val="0"/>
        <w:iCs w:val="0"/>
        <w:smallCaps w:val="0"/>
        <w:strike w:val="0"/>
        <w:color w:val="000000"/>
        <w:spacing w:val="-1"/>
        <w:w w:val="100"/>
        <w:position w:val="0"/>
        <w:sz w:val="19"/>
        <w:szCs w:val="19"/>
        <w:u w:val="none"/>
      </w:rPr>
    </w:lvl>
    <w:lvl w:ilvl="3">
      <w:start w:val="1"/>
      <w:numFmt w:val="upperLetter"/>
      <w:lvlText w:val="%1."/>
      <w:lvlJc w:val="left"/>
      <w:rPr>
        <w:rFonts w:ascii="Times New Roman" w:hAnsi="Times New Roman" w:cs="Times New Roman"/>
        <w:b w:val="0"/>
        <w:bCs w:val="0"/>
        <w:i w:val="0"/>
        <w:iCs w:val="0"/>
        <w:smallCaps w:val="0"/>
        <w:strike w:val="0"/>
        <w:color w:val="000000"/>
        <w:spacing w:val="-1"/>
        <w:w w:val="100"/>
        <w:position w:val="0"/>
        <w:sz w:val="19"/>
        <w:szCs w:val="19"/>
        <w:u w:val="none"/>
      </w:rPr>
    </w:lvl>
    <w:lvl w:ilvl="4">
      <w:start w:val="1"/>
      <w:numFmt w:val="upperLetter"/>
      <w:lvlText w:val="%1."/>
      <w:lvlJc w:val="left"/>
      <w:rPr>
        <w:rFonts w:ascii="Times New Roman" w:hAnsi="Times New Roman" w:cs="Times New Roman"/>
        <w:b w:val="0"/>
        <w:bCs w:val="0"/>
        <w:i w:val="0"/>
        <w:iCs w:val="0"/>
        <w:smallCaps w:val="0"/>
        <w:strike w:val="0"/>
        <w:color w:val="000000"/>
        <w:spacing w:val="-1"/>
        <w:w w:val="100"/>
        <w:position w:val="0"/>
        <w:sz w:val="19"/>
        <w:szCs w:val="19"/>
        <w:u w:val="none"/>
      </w:rPr>
    </w:lvl>
    <w:lvl w:ilvl="5">
      <w:start w:val="1"/>
      <w:numFmt w:val="upperLetter"/>
      <w:lvlText w:val="%1."/>
      <w:lvlJc w:val="left"/>
      <w:rPr>
        <w:rFonts w:ascii="Times New Roman" w:hAnsi="Times New Roman" w:cs="Times New Roman"/>
        <w:b w:val="0"/>
        <w:bCs w:val="0"/>
        <w:i w:val="0"/>
        <w:iCs w:val="0"/>
        <w:smallCaps w:val="0"/>
        <w:strike w:val="0"/>
        <w:color w:val="000000"/>
        <w:spacing w:val="-1"/>
        <w:w w:val="100"/>
        <w:position w:val="0"/>
        <w:sz w:val="19"/>
        <w:szCs w:val="19"/>
        <w:u w:val="none"/>
      </w:rPr>
    </w:lvl>
    <w:lvl w:ilvl="6">
      <w:start w:val="1"/>
      <w:numFmt w:val="upperLetter"/>
      <w:lvlText w:val="%1."/>
      <w:lvlJc w:val="left"/>
      <w:rPr>
        <w:rFonts w:ascii="Times New Roman" w:hAnsi="Times New Roman" w:cs="Times New Roman"/>
        <w:b w:val="0"/>
        <w:bCs w:val="0"/>
        <w:i w:val="0"/>
        <w:iCs w:val="0"/>
        <w:smallCaps w:val="0"/>
        <w:strike w:val="0"/>
        <w:color w:val="000000"/>
        <w:spacing w:val="-1"/>
        <w:w w:val="100"/>
        <w:position w:val="0"/>
        <w:sz w:val="19"/>
        <w:szCs w:val="19"/>
        <w:u w:val="none"/>
      </w:rPr>
    </w:lvl>
    <w:lvl w:ilvl="7">
      <w:start w:val="1"/>
      <w:numFmt w:val="upperLetter"/>
      <w:lvlText w:val="%1."/>
      <w:lvlJc w:val="left"/>
      <w:rPr>
        <w:rFonts w:ascii="Times New Roman" w:hAnsi="Times New Roman" w:cs="Times New Roman"/>
        <w:b w:val="0"/>
        <w:bCs w:val="0"/>
        <w:i w:val="0"/>
        <w:iCs w:val="0"/>
        <w:smallCaps w:val="0"/>
        <w:strike w:val="0"/>
        <w:color w:val="000000"/>
        <w:spacing w:val="-1"/>
        <w:w w:val="100"/>
        <w:position w:val="0"/>
        <w:sz w:val="19"/>
        <w:szCs w:val="19"/>
        <w:u w:val="none"/>
      </w:rPr>
    </w:lvl>
    <w:lvl w:ilvl="8">
      <w:start w:val="1"/>
      <w:numFmt w:val="upperLetter"/>
      <w:lvlText w:val="%1."/>
      <w:lvlJc w:val="left"/>
      <w:rPr>
        <w:rFonts w:ascii="Times New Roman" w:hAnsi="Times New Roman" w:cs="Times New Roman"/>
        <w:b w:val="0"/>
        <w:bCs w:val="0"/>
        <w:i w:val="0"/>
        <w:iCs w:val="0"/>
        <w:smallCaps w:val="0"/>
        <w:strike w:val="0"/>
        <w:color w:val="000000"/>
        <w:spacing w:val="-1"/>
        <w:w w:val="100"/>
        <w:position w:val="0"/>
        <w:sz w:val="19"/>
        <w:szCs w:val="19"/>
        <w:u w:val="none"/>
      </w:rPr>
    </w:lvl>
  </w:abstractNum>
  <w:abstractNum w:abstractNumId="5">
    <w:nsid w:val="0000000B"/>
    <w:multiLevelType w:val="multilevel"/>
    <w:tmpl w:val="0000000A"/>
    <w:lvl w:ilvl="0">
      <w:start w:val="4"/>
      <w:numFmt w:val="upp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4"/>
      <w:numFmt w:val="upp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4"/>
      <w:numFmt w:val="upp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4"/>
      <w:numFmt w:val="upp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4"/>
      <w:numFmt w:val="upp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4"/>
      <w:numFmt w:val="upp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4"/>
      <w:numFmt w:val="upp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4"/>
      <w:numFmt w:val="upp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4"/>
      <w:numFmt w:val="upp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6">
    <w:nsid w:val="0000000D"/>
    <w:multiLevelType w:val="multilevel"/>
    <w:tmpl w:val="0000000C"/>
    <w:lvl w:ilvl="0">
      <w:start w:val="1"/>
      <w:numFmt w:val="upperLetter"/>
      <w:lvlText w:val="%1."/>
      <w:lvlJc w:val="left"/>
      <w:rPr>
        <w:rFonts w:ascii="Times New Roman" w:hAnsi="Times New Roman" w:cs="Times New Roman"/>
        <w:b/>
        <w:bCs/>
        <w:i w:val="0"/>
        <w:iCs w:val="0"/>
        <w:smallCaps w:val="0"/>
        <w:strike w:val="0"/>
        <w:color w:val="000000"/>
        <w:spacing w:val="1"/>
        <w:w w:val="100"/>
        <w:position w:val="0"/>
        <w:sz w:val="23"/>
        <w:szCs w:val="23"/>
        <w:u w:val="none"/>
      </w:rPr>
    </w:lvl>
    <w:lvl w:ilvl="1">
      <w:start w:val="1"/>
      <w:numFmt w:val="upperLetter"/>
      <w:lvlText w:val="%1."/>
      <w:lvlJc w:val="left"/>
      <w:rPr>
        <w:rFonts w:ascii="Times New Roman" w:hAnsi="Times New Roman" w:cs="Times New Roman"/>
        <w:b/>
        <w:bCs/>
        <w:i w:val="0"/>
        <w:iCs w:val="0"/>
        <w:smallCaps w:val="0"/>
        <w:strike w:val="0"/>
        <w:color w:val="000000"/>
        <w:spacing w:val="1"/>
        <w:w w:val="100"/>
        <w:position w:val="0"/>
        <w:sz w:val="23"/>
        <w:szCs w:val="23"/>
        <w:u w:val="none"/>
      </w:rPr>
    </w:lvl>
    <w:lvl w:ilvl="2">
      <w:start w:val="1"/>
      <w:numFmt w:val="upperLetter"/>
      <w:lvlText w:val="%1."/>
      <w:lvlJc w:val="left"/>
      <w:rPr>
        <w:rFonts w:ascii="Times New Roman" w:hAnsi="Times New Roman" w:cs="Times New Roman"/>
        <w:b/>
        <w:bCs/>
        <w:i w:val="0"/>
        <w:iCs w:val="0"/>
        <w:smallCaps w:val="0"/>
        <w:strike w:val="0"/>
        <w:color w:val="000000"/>
        <w:spacing w:val="1"/>
        <w:w w:val="100"/>
        <w:position w:val="0"/>
        <w:sz w:val="23"/>
        <w:szCs w:val="23"/>
        <w:u w:val="none"/>
      </w:rPr>
    </w:lvl>
    <w:lvl w:ilvl="3">
      <w:start w:val="1"/>
      <w:numFmt w:val="upperLetter"/>
      <w:lvlText w:val="%1."/>
      <w:lvlJc w:val="left"/>
      <w:rPr>
        <w:rFonts w:ascii="Times New Roman" w:hAnsi="Times New Roman" w:cs="Times New Roman"/>
        <w:b/>
        <w:bCs/>
        <w:i w:val="0"/>
        <w:iCs w:val="0"/>
        <w:smallCaps w:val="0"/>
        <w:strike w:val="0"/>
        <w:color w:val="000000"/>
        <w:spacing w:val="1"/>
        <w:w w:val="100"/>
        <w:position w:val="0"/>
        <w:sz w:val="23"/>
        <w:szCs w:val="23"/>
        <w:u w:val="none"/>
      </w:rPr>
    </w:lvl>
    <w:lvl w:ilvl="4">
      <w:start w:val="1"/>
      <w:numFmt w:val="upperLetter"/>
      <w:lvlText w:val="%1."/>
      <w:lvlJc w:val="left"/>
      <w:rPr>
        <w:rFonts w:ascii="Times New Roman" w:hAnsi="Times New Roman" w:cs="Times New Roman"/>
        <w:b/>
        <w:bCs/>
        <w:i w:val="0"/>
        <w:iCs w:val="0"/>
        <w:smallCaps w:val="0"/>
        <w:strike w:val="0"/>
        <w:color w:val="000000"/>
        <w:spacing w:val="1"/>
        <w:w w:val="100"/>
        <w:position w:val="0"/>
        <w:sz w:val="23"/>
        <w:szCs w:val="23"/>
        <w:u w:val="none"/>
      </w:rPr>
    </w:lvl>
    <w:lvl w:ilvl="5">
      <w:start w:val="1"/>
      <w:numFmt w:val="upperLetter"/>
      <w:lvlText w:val="%1."/>
      <w:lvlJc w:val="left"/>
      <w:rPr>
        <w:rFonts w:ascii="Times New Roman" w:hAnsi="Times New Roman" w:cs="Times New Roman"/>
        <w:b/>
        <w:bCs/>
        <w:i w:val="0"/>
        <w:iCs w:val="0"/>
        <w:smallCaps w:val="0"/>
        <w:strike w:val="0"/>
        <w:color w:val="000000"/>
        <w:spacing w:val="1"/>
        <w:w w:val="100"/>
        <w:position w:val="0"/>
        <w:sz w:val="23"/>
        <w:szCs w:val="23"/>
        <w:u w:val="none"/>
      </w:rPr>
    </w:lvl>
    <w:lvl w:ilvl="6">
      <w:start w:val="1"/>
      <w:numFmt w:val="upperLetter"/>
      <w:lvlText w:val="%1."/>
      <w:lvlJc w:val="left"/>
      <w:rPr>
        <w:rFonts w:ascii="Times New Roman" w:hAnsi="Times New Roman" w:cs="Times New Roman"/>
        <w:b/>
        <w:bCs/>
        <w:i w:val="0"/>
        <w:iCs w:val="0"/>
        <w:smallCaps w:val="0"/>
        <w:strike w:val="0"/>
        <w:color w:val="000000"/>
        <w:spacing w:val="1"/>
        <w:w w:val="100"/>
        <w:position w:val="0"/>
        <w:sz w:val="23"/>
        <w:szCs w:val="23"/>
        <w:u w:val="none"/>
      </w:rPr>
    </w:lvl>
    <w:lvl w:ilvl="7">
      <w:start w:val="1"/>
      <w:numFmt w:val="upperLetter"/>
      <w:lvlText w:val="%1."/>
      <w:lvlJc w:val="left"/>
      <w:rPr>
        <w:rFonts w:ascii="Times New Roman" w:hAnsi="Times New Roman" w:cs="Times New Roman"/>
        <w:b/>
        <w:bCs/>
        <w:i w:val="0"/>
        <w:iCs w:val="0"/>
        <w:smallCaps w:val="0"/>
        <w:strike w:val="0"/>
        <w:color w:val="000000"/>
        <w:spacing w:val="1"/>
        <w:w w:val="100"/>
        <w:position w:val="0"/>
        <w:sz w:val="23"/>
        <w:szCs w:val="23"/>
        <w:u w:val="none"/>
      </w:rPr>
    </w:lvl>
    <w:lvl w:ilvl="8">
      <w:start w:val="1"/>
      <w:numFmt w:val="upperLetter"/>
      <w:lvlText w:val="%1."/>
      <w:lvlJc w:val="left"/>
      <w:rPr>
        <w:rFonts w:ascii="Times New Roman" w:hAnsi="Times New Roman" w:cs="Times New Roman"/>
        <w:b/>
        <w:bCs/>
        <w:i w:val="0"/>
        <w:iCs w:val="0"/>
        <w:smallCaps w:val="0"/>
        <w:strike w:val="0"/>
        <w:color w:val="000000"/>
        <w:spacing w:val="1"/>
        <w:w w:val="100"/>
        <w:position w:val="0"/>
        <w:sz w:val="23"/>
        <w:szCs w:val="23"/>
        <w:u w:val="none"/>
      </w:rPr>
    </w:lvl>
  </w:abstractNum>
  <w:abstractNum w:abstractNumId="7">
    <w:nsid w:val="0000000F"/>
    <w:multiLevelType w:val="multilevel"/>
    <w:tmpl w:val="0000000E"/>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8">
    <w:nsid w:val="00000011"/>
    <w:multiLevelType w:val="multilevel"/>
    <w:tmpl w:val="00000010"/>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9">
    <w:nsid w:val="00000013"/>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10">
    <w:nsid w:val="00000015"/>
    <w:multiLevelType w:val="multilevel"/>
    <w:tmpl w:val="00000014"/>
    <w:lvl w:ilvl="0">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11">
    <w:nsid w:val="00000017"/>
    <w:multiLevelType w:val="multilevel"/>
    <w:tmpl w:val="00000016"/>
    <w:lvl w:ilvl="0">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12">
    <w:nsid w:val="00000019"/>
    <w:multiLevelType w:val="multilevel"/>
    <w:tmpl w:val="00000018"/>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13">
    <w:nsid w:val="0000001B"/>
    <w:multiLevelType w:val="multilevel"/>
    <w:tmpl w:val="0000001A"/>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14">
    <w:nsid w:val="0000001D"/>
    <w:multiLevelType w:val="multilevel"/>
    <w:tmpl w:val="0000001C"/>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15">
    <w:nsid w:val="0000001F"/>
    <w:multiLevelType w:val="multilevel"/>
    <w:tmpl w:val="0000001E"/>
    <w:lvl w:ilvl="0">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16">
    <w:nsid w:val="00000021"/>
    <w:multiLevelType w:val="multilevel"/>
    <w:tmpl w:val="00000020"/>
    <w:lvl w:ilvl="0">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17">
    <w:nsid w:val="00000023"/>
    <w:multiLevelType w:val="multilevel"/>
    <w:tmpl w:val="00000022"/>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18">
    <w:nsid w:val="00000025"/>
    <w:multiLevelType w:val="multilevel"/>
    <w:tmpl w:val="00000024"/>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19">
    <w:nsid w:val="00000027"/>
    <w:multiLevelType w:val="multilevel"/>
    <w:tmpl w:val="00000026"/>
    <w:lvl w:ilvl="0">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2"/>
        <w:w w:val="100"/>
        <w:position w:val="0"/>
        <w:sz w:val="23"/>
        <w:szCs w:val="23"/>
        <w:u w:val="none"/>
      </w:rPr>
    </w:lvl>
  </w:abstractNum>
  <w:abstractNum w:abstractNumId="20">
    <w:nsid w:val="670B678C"/>
    <w:multiLevelType w:val="hybridMultilevel"/>
    <w:tmpl w:val="6148624A"/>
    <w:lvl w:ilvl="0" w:tplc="E06C285A">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nsid w:val="7F05323B"/>
    <w:multiLevelType w:val="hybridMultilevel"/>
    <w:tmpl w:val="9454D1C4"/>
    <w:lvl w:ilvl="0" w:tplc="322E8B76">
      <w:start w:val="4"/>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1"/>
  </w:num>
  <w:num w:numId="22">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20"/>
  <w:characterSpacingControl w:val="doNotCompress"/>
  <w:footnotePr>
    <w:footnote w:id="0"/>
    <w:footnote w:id="1"/>
  </w:footnotePr>
  <w:endnotePr>
    <w:endnote w:id="0"/>
    <w:endnote w:id="1"/>
  </w:endnotePr>
  <w:compat/>
  <w:rsids>
    <w:rsidRoot w:val="003D723B"/>
    <w:rsid w:val="000023B3"/>
    <w:rsid w:val="00006CF5"/>
    <w:rsid w:val="00012FD9"/>
    <w:rsid w:val="00013980"/>
    <w:rsid w:val="00014564"/>
    <w:rsid w:val="00022C68"/>
    <w:rsid w:val="00022C7B"/>
    <w:rsid w:val="000322F1"/>
    <w:rsid w:val="000468C9"/>
    <w:rsid w:val="0004755C"/>
    <w:rsid w:val="0005144D"/>
    <w:rsid w:val="00051CD8"/>
    <w:rsid w:val="00053444"/>
    <w:rsid w:val="00053A19"/>
    <w:rsid w:val="00053E7A"/>
    <w:rsid w:val="00054A8D"/>
    <w:rsid w:val="00054DB1"/>
    <w:rsid w:val="000552DF"/>
    <w:rsid w:val="00056FD4"/>
    <w:rsid w:val="00060D76"/>
    <w:rsid w:val="00064DCE"/>
    <w:rsid w:val="00065854"/>
    <w:rsid w:val="00071551"/>
    <w:rsid w:val="00074159"/>
    <w:rsid w:val="00080E15"/>
    <w:rsid w:val="000822E3"/>
    <w:rsid w:val="00083824"/>
    <w:rsid w:val="000907F4"/>
    <w:rsid w:val="00092C96"/>
    <w:rsid w:val="000932AD"/>
    <w:rsid w:val="00097201"/>
    <w:rsid w:val="000A272F"/>
    <w:rsid w:val="000A34EC"/>
    <w:rsid w:val="000B2EC8"/>
    <w:rsid w:val="000B4F06"/>
    <w:rsid w:val="000B7103"/>
    <w:rsid w:val="000C2341"/>
    <w:rsid w:val="000C52F9"/>
    <w:rsid w:val="000C7A7F"/>
    <w:rsid w:val="000D0CD9"/>
    <w:rsid w:val="000D0F9C"/>
    <w:rsid w:val="000D26E2"/>
    <w:rsid w:val="000D36E6"/>
    <w:rsid w:val="000D43E3"/>
    <w:rsid w:val="000D5055"/>
    <w:rsid w:val="000E07AE"/>
    <w:rsid w:val="000E5466"/>
    <w:rsid w:val="000E683A"/>
    <w:rsid w:val="000E75F3"/>
    <w:rsid w:val="000F0D7A"/>
    <w:rsid w:val="000F39A4"/>
    <w:rsid w:val="000F3DF0"/>
    <w:rsid w:val="000F5AE1"/>
    <w:rsid w:val="000F6100"/>
    <w:rsid w:val="000F6B09"/>
    <w:rsid w:val="000F7F94"/>
    <w:rsid w:val="001000AD"/>
    <w:rsid w:val="00102482"/>
    <w:rsid w:val="00115BCD"/>
    <w:rsid w:val="0012274D"/>
    <w:rsid w:val="0012381F"/>
    <w:rsid w:val="00124BBD"/>
    <w:rsid w:val="00125152"/>
    <w:rsid w:val="0012574F"/>
    <w:rsid w:val="00126B8D"/>
    <w:rsid w:val="001340AC"/>
    <w:rsid w:val="001342CD"/>
    <w:rsid w:val="00134DAD"/>
    <w:rsid w:val="00140D9B"/>
    <w:rsid w:val="001429AC"/>
    <w:rsid w:val="001432E6"/>
    <w:rsid w:val="001443EE"/>
    <w:rsid w:val="00146B85"/>
    <w:rsid w:val="00150BCC"/>
    <w:rsid w:val="00151B8D"/>
    <w:rsid w:val="001539CC"/>
    <w:rsid w:val="00155A13"/>
    <w:rsid w:val="001605BE"/>
    <w:rsid w:val="00160BDA"/>
    <w:rsid w:val="001627D6"/>
    <w:rsid w:val="00164130"/>
    <w:rsid w:val="00177D55"/>
    <w:rsid w:val="00180F08"/>
    <w:rsid w:val="001823B3"/>
    <w:rsid w:val="00186826"/>
    <w:rsid w:val="00186CD0"/>
    <w:rsid w:val="00193EAC"/>
    <w:rsid w:val="0019779A"/>
    <w:rsid w:val="001A64B6"/>
    <w:rsid w:val="001B52C5"/>
    <w:rsid w:val="001B68DF"/>
    <w:rsid w:val="001B7146"/>
    <w:rsid w:val="001C39A2"/>
    <w:rsid w:val="001C6C76"/>
    <w:rsid w:val="001D2060"/>
    <w:rsid w:val="001D72CF"/>
    <w:rsid w:val="001E0C9B"/>
    <w:rsid w:val="001E1776"/>
    <w:rsid w:val="001E2145"/>
    <w:rsid w:val="001F5A83"/>
    <w:rsid w:val="0020252B"/>
    <w:rsid w:val="0020380A"/>
    <w:rsid w:val="00207049"/>
    <w:rsid w:val="0020795F"/>
    <w:rsid w:val="00210795"/>
    <w:rsid w:val="002126E2"/>
    <w:rsid w:val="0021357E"/>
    <w:rsid w:val="00213B2A"/>
    <w:rsid w:val="00221C58"/>
    <w:rsid w:val="00221F8B"/>
    <w:rsid w:val="00224D4A"/>
    <w:rsid w:val="00227E63"/>
    <w:rsid w:val="00230020"/>
    <w:rsid w:val="00230DCA"/>
    <w:rsid w:val="00236087"/>
    <w:rsid w:val="00237399"/>
    <w:rsid w:val="0024428F"/>
    <w:rsid w:val="002471E6"/>
    <w:rsid w:val="0025354C"/>
    <w:rsid w:val="00260C68"/>
    <w:rsid w:val="00261183"/>
    <w:rsid w:val="002722A1"/>
    <w:rsid w:val="0028325D"/>
    <w:rsid w:val="00293A61"/>
    <w:rsid w:val="002A0C1A"/>
    <w:rsid w:val="002A3BEA"/>
    <w:rsid w:val="002A6FCB"/>
    <w:rsid w:val="002A792C"/>
    <w:rsid w:val="002B0CE0"/>
    <w:rsid w:val="002B3F10"/>
    <w:rsid w:val="002B544D"/>
    <w:rsid w:val="002B5A83"/>
    <w:rsid w:val="002B707F"/>
    <w:rsid w:val="002C4937"/>
    <w:rsid w:val="002C4A78"/>
    <w:rsid w:val="002C4C20"/>
    <w:rsid w:val="002C58D8"/>
    <w:rsid w:val="002C7B3C"/>
    <w:rsid w:val="002D1F23"/>
    <w:rsid w:val="002D547C"/>
    <w:rsid w:val="002E696E"/>
    <w:rsid w:val="002E7594"/>
    <w:rsid w:val="002F15F8"/>
    <w:rsid w:val="002F19D3"/>
    <w:rsid w:val="002F5C0E"/>
    <w:rsid w:val="00302F6B"/>
    <w:rsid w:val="0030352C"/>
    <w:rsid w:val="00303FF2"/>
    <w:rsid w:val="00304E36"/>
    <w:rsid w:val="003053FE"/>
    <w:rsid w:val="00310121"/>
    <w:rsid w:val="00310868"/>
    <w:rsid w:val="003116A1"/>
    <w:rsid w:val="00313801"/>
    <w:rsid w:val="00313A91"/>
    <w:rsid w:val="0031585A"/>
    <w:rsid w:val="00317F7D"/>
    <w:rsid w:val="00321E92"/>
    <w:rsid w:val="00322829"/>
    <w:rsid w:val="00322EBF"/>
    <w:rsid w:val="00326347"/>
    <w:rsid w:val="003300CE"/>
    <w:rsid w:val="00330713"/>
    <w:rsid w:val="00332D50"/>
    <w:rsid w:val="003331C8"/>
    <w:rsid w:val="003331D7"/>
    <w:rsid w:val="00333A42"/>
    <w:rsid w:val="00335119"/>
    <w:rsid w:val="0033794C"/>
    <w:rsid w:val="00347D9C"/>
    <w:rsid w:val="003507C7"/>
    <w:rsid w:val="003537D8"/>
    <w:rsid w:val="003555E5"/>
    <w:rsid w:val="00361B74"/>
    <w:rsid w:val="00362D7D"/>
    <w:rsid w:val="00363455"/>
    <w:rsid w:val="0037060E"/>
    <w:rsid w:val="003729E9"/>
    <w:rsid w:val="0037394F"/>
    <w:rsid w:val="003761C2"/>
    <w:rsid w:val="00380D3C"/>
    <w:rsid w:val="00381F87"/>
    <w:rsid w:val="00382D82"/>
    <w:rsid w:val="003842B0"/>
    <w:rsid w:val="0038721D"/>
    <w:rsid w:val="00390254"/>
    <w:rsid w:val="003902A9"/>
    <w:rsid w:val="0039035A"/>
    <w:rsid w:val="003911AF"/>
    <w:rsid w:val="003938D1"/>
    <w:rsid w:val="003953D6"/>
    <w:rsid w:val="00396E10"/>
    <w:rsid w:val="003972D5"/>
    <w:rsid w:val="003A37D4"/>
    <w:rsid w:val="003A4428"/>
    <w:rsid w:val="003A5F0B"/>
    <w:rsid w:val="003A6973"/>
    <w:rsid w:val="003B7A23"/>
    <w:rsid w:val="003C6C3D"/>
    <w:rsid w:val="003C71C9"/>
    <w:rsid w:val="003C73FB"/>
    <w:rsid w:val="003C75C4"/>
    <w:rsid w:val="003D3385"/>
    <w:rsid w:val="003D3DC2"/>
    <w:rsid w:val="003D47A9"/>
    <w:rsid w:val="003D723B"/>
    <w:rsid w:val="003D76DF"/>
    <w:rsid w:val="003E255B"/>
    <w:rsid w:val="003E2D13"/>
    <w:rsid w:val="003E4C01"/>
    <w:rsid w:val="003E7501"/>
    <w:rsid w:val="003E7678"/>
    <w:rsid w:val="003F0740"/>
    <w:rsid w:val="003F6684"/>
    <w:rsid w:val="003F6EDC"/>
    <w:rsid w:val="003F6F1A"/>
    <w:rsid w:val="003F7027"/>
    <w:rsid w:val="003F7D75"/>
    <w:rsid w:val="00402D56"/>
    <w:rsid w:val="004037F2"/>
    <w:rsid w:val="00403CA1"/>
    <w:rsid w:val="00403F1C"/>
    <w:rsid w:val="00405CA3"/>
    <w:rsid w:val="004064B1"/>
    <w:rsid w:val="00406D29"/>
    <w:rsid w:val="004149CE"/>
    <w:rsid w:val="004151E7"/>
    <w:rsid w:val="00417AC9"/>
    <w:rsid w:val="00420C30"/>
    <w:rsid w:val="00422233"/>
    <w:rsid w:val="004232DF"/>
    <w:rsid w:val="00423BD8"/>
    <w:rsid w:val="00423E97"/>
    <w:rsid w:val="004419AD"/>
    <w:rsid w:val="00441AF6"/>
    <w:rsid w:val="004457B1"/>
    <w:rsid w:val="00461026"/>
    <w:rsid w:val="004616EE"/>
    <w:rsid w:val="00465C55"/>
    <w:rsid w:val="004661D4"/>
    <w:rsid w:val="0047156A"/>
    <w:rsid w:val="00474FE0"/>
    <w:rsid w:val="00477771"/>
    <w:rsid w:val="00483204"/>
    <w:rsid w:val="004859CF"/>
    <w:rsid w:val="004876FE"/>
    <w:rsid w:val="00490038"/>
    <w:rsid w:val="00493BE3"/>
    <w:rsid w:val="00494054"/>
    <w:rsid w:val="0049737E"/>
    <w:rsid w:val="004B4E62"/>
    <w:rsid w:val="004B6C7C"/>
    <w:rsid w:val="004B748F"/>
    <w:rsid w:val="004B750A"/>
    <w:rsid w:val="004B7986"/>
    <w:rsid w:val="004B7F9B"/>
    <w:rsid w:val="004C15DD"/>
    <w:rsid w:val="004C439A"/>
    <w:rsid w:val="004D035F"/>
    <w:rsid w:val="004E34B9"/>
    <w:rsid w:val="004E4FB9"/>
    <w:rsid w:val="004F00C2"/>
    <w:rsid w:val="004F7EA5"/>
    <w:rsid w:val="005002F6"/>
    <w:rsid w:val="00502EF2"/>
    <w:rsid w:val="0051076D"/>
    <w:rsid w:val="00511A5C"/>
    <w:rsid w:val="0051355E"/>
    <w:rsid w:val="00516C2F"/>
    <w:rsid w:val="0052030F"/>
    <w:rsid w:val="00520E96"/>
    <w:rsid w:val="00522467"/>
    <w:rsid w:val="005235B0"/>
    <w:rsid w:val="00536792"/>
    <w:rsid w:val="00543482"/>
    <w:rsid w:val="0054362D"/>
    <w:rsid w:val="00544A2D"/>
    <w:rsid w:val="00545DC8"/>
    <w:rsid w:val="0055093E"/>
    <w:rsid w:val="00551F25"/>
    <w:rsid w:val="00563265"/>
    <w:rsid w:val="00570700"/>
    <w:rsid w:val="00572770"/>
    <w:rsid w:val="005730D8"/>
    <w:rsid w:val="005755CF"/>
    <w:rsid w:val="005766A3"/>
    <w:rsid w:val="00577A56"/>
    <w:rsid w:val="00583C3A"/>
    <w:rsid w:val="00584088"/>
    <w:rsid w:val="00585627"/>
    <w:rsid w:val="005870BA"/>
    <w:rsid w:val="005873B0"/>
    <w:rsid w:val="005914AC"/>
    <w:rsid w:val="00596D6D"/>
    <w:rsid w:val="005971B0"/>
    <w:rsid w:val="005A02E5"/>
    <w:rsid w:val="005A0470"/>
    <w:rsid w:val="005A49DD"/>
    <w:rsid w:val="005B2BA2"/>
    <w:rsid w:val="005B3A5A"/>
    <w:rsid w:val="005C10A9"/>
    <w:rsid w:val="005C22FF"/>
    <w:rsid w:val="005C4834"/>
    <w:rsid w:val="005D1342"/>
    <w:rsid w:val="005D1C8F"/>
    <w:rsid w:val="005D2929"/>
    <w:rsid w:val="005D468A"/>
    <w:rsid w:val="005D6561"/>
    <w:rsid w:val="005E215E"/>
    <w:rsid w:val="005E3237"/>
    <w:rsid w:val="005E3BD5"/>
    <w:rsid w:val="005E6D9D"/>
    <w:rsid w:val="005F2444"/>
    <w:rsid w:val="005F31E2"/>
    <w:rsid w:val="005F4B3F"/>
    <w:rsid w:val="005F4D99"/>
    <w:rsid w:val="005F5C00"/>
    <w:rsid w:val="005F5ECD"/>
    <w:rsid w:val="00601C93"/>
    <w:rsid w:val="006057C0"/>
    <w:rsid w:val="00605AD8"/>
    <w:rsid w:val="00613075"/>
    <w:rsid w:val="00614779"/>
    <w:rsid w:val="0061672A"/>
    <w:rsid w:val="00620248"/>
    <w:rsid w:val="006252B9"/>
    <w:rsid w:val="00625704"/>
    <w:rsid w:val="006278EC"/>
    <w:rsid w:val="00631BDC"/>
    <w:rsid w:val="00633B01"/>
    <w:rsid w:val="00637653"/>
    <w:rsid w:val="006411C1"/>
    <w:rsid w:val="006467EF"/>
    <w:rsid w:val="00647AA6"/>
    <w:rsid w:val="00651C64"/>
    <w:rsid w:val="006579A5"/>
    <w:rsid w:val="006612D8"/>
    <w:rsid w:val="00662697"/>
    <w:rsid w:val="00662FF4"/>
    <w:rsid w:val="0066355F"/>
    <w:rsid w:val="00666A9B"/>
    <w:rsid w:val="006673AC"/>
    <w:rsid w:val="00667822"/>
    <w:rsid w:val="006717EA"/>
    <w:rsid w:val="006729C6"/>
    <w:rsid w:val="00674509"/>
    <w:rsid w:val="006754F7"/>
    <w:rsid w:val="00683614"/>
    <w:rsid w:val="0068369E"/>
    <w:rsid w:val="006840AB"/>
    <w:rsid w:val="00692EA1"/>
    <w:rsid w:val="00693AA9"/>
    <w:rsid w:val="006A16C5"/>
    <w:rsid w:val="006A23FF"/>
    <w:rsid w:val="006B1320"/>
    <w:rsid w:val="006B485C"/>
    <w:rsid w:val="006B792E"/>
    <w:rsid w:val="006C0588"/>
    <w:rsid w:val="006C0BFA"/>
    <w:rsid w:val="006C1ED1"/>
    <w:rsid w:val="006C6127"/>
    <w:rsid w:val="006C6A3A"/>
    <w:rsid w:val="006D2A23"/>
    <w:rsid w:val="006D643C"/>
    <w:rsid w:val="006E2112"/>
    <w:rsid w:val="006E3387"/>
    <w:rsid w:val="006E3DC4"/>
    <w:rsid w:val="006E564A"/>
    <w:rsid w:val="006E6A1F"/>
    <w:rsid w:val="006E75BA"/>
    <w:rsid w:val="006F3485"/>
    <w:rsid w:val="006F3C30"/>
    <w:rsid w:val="006F6988"/>
    <w:rsid w:val="00701002"/>
    <w:rsid w:val="00701B62"/>
    <w:rsid w:val="00702F9D"/>
    <w:rsid w:val="00703A85"/>
    <w:rsid w:val="00703C36"/>
    <w:rsid w:val="0070513D"/>
    <w:rsid w:val="00707FE6"/>
    <w:rsid w:val="007131ED"/>
    <w:rsid w:val="00713AF7"/>
    <w:rsid w:val="007162F7"/>
    <w:rsid w:val="00724BD2"/>
    <w:rsid w:val="0072530B"/>
    <w:rsid w:val="00726131"/>
    <w:rsid w:val="0072751D"/>
    <w:rsid w:val="007306C4"/>
    <w:rsid w:val="007351C5"/>
    <w:rsid w:val="00736C4A"/>
    <w:rsid w:val="00740B8B"/>
    <w:rsid w:val="00742786"/>
    <w:rsid w:val="007538AF"/>
    <w:rsid w:val="00755D02"/>
    <w:rsid w:val="00760845"/>
    <w:rsid w:val="00761E86"/>
    <w:rsid w:val="00762156"/>
    <w:rsid w:val="007662D5"/>
    <w:rsid w:val="0076698A"/>
    <w:rsid w:val="0077120F"/>
    <w:rsid w:val="00773902"/>
    <w:rsid w:val="007746D3"/>
    <w:rsid w:val="00781753"/>
    <w:rsid w:val="00784977"/>
    <w:rsid w:val="00791671"/>
    <w:rsid w:val="00791CAD"/>
    <w:rsid w:val="0079289D"/>
    <w:rsid w:val="00794156"/>
    <w:rsid w:val="0079421B"/>
    <w:rsid w:val="0079508D"/>
    <w:rsid w:val="00795365"/>
    <w:rsid w:val="00795786"/>
    <w:rsid w:val="007962F5"/>
    <w:rsid w:val="007A172E"/>
    <w:rsid w:val="007A29B5"/>
    <w:rsid w:val="007A38E4"/>
    <w:rsid w:val="007A5B3C"/>
    <w:rsid w:val="007B5830"/>
    <w:rsid w:val="007C467E"/>
    <w:rsid w:val="007C5695"/>
    <w:rsid w:val="007C5958"/>
    <w:rsid w:val="007C67AD"/>
    <w:rsid w:val="007E1CF7"/>
    <w:rsid w:val="007E39EC"/>
    <w:rsid w:val="007E3F53"/>
    <w:rsid w:val="007E5714"/>
    <w:rsid w:val="007F04C0"/>
    <w:rsid w:val="007F3716"/>
    <w:rsid w:val="007F3D8D"/>
    <w:rsid w:val="007F3EF9"/>
    <w:rsid w:val="007F403A"/>
    <w:rsid w:val="007F4605"/>
    <w:rsid w:val="007F74B7"/>
    <w:rsid w:val="00800C2D"/>
    <w:rsid w:val="00801BCF"/>
    <w:rsid w:val="00803EA8"/>
    <w:rsid w:val="00804113"/>
    <w:rsid w:val="0080437C"/>
    <w:rsid w:val="00805124"/>
    <w:rsid w:val="00805B2D"/>
    <w:rsid w:val="00811432"/>
    <w:rsid w:val="00812499"/>
    <w:rsid w:val="00813E84"/>
    <w:rsid w:val="008150EB"/>
    <w:rsid w:val="00820835"/>
    <w:rsid w:val="00824696"/>
    <w:rsid w:val="00827BDC"/>
    <w:rsid w:val="00834423"/>
    <w:rsid w:val="00837137"/>
    <w:rsid w:val="00840FF3"/>
    <w:rsid w:val="008460F2"/>
    <w:rsid w:val="008462EF"/>
    <w:rsid w:val="0085017A"/>
    <w:rsid w:val="0085078E"/>
    <w:rsid w:val="00851EBC"/>
    <w:rsid w:val="00855044"/>
    <w:rsid w:val="008559DA"/>
    <w:rsid w:val="008572C0"/>
    <w:rsid w:val="00857463"/>
    <w:rsid w:val="0086095E"/>
    <w:rsid w:val="008621AA"/>
    <w:rsid w:val="0086594A"/>
    <w:rsid w:val="00866DED"/>
    <w:rsid w:val="00866F43"/>
    <w:rsid w:val="00867751"/>
    <w:rsid w:val="00874C91"/>
    <w:rsid w:val="00874CEE"/>
    <w:rsid w:val="008803F3"/>
    <w:rsid w:val="008855C4"/>
    <w:rsid w:val="0089122B"/>
    <w:rsid w:val="00891A56"/>
    <w:rsid w:val="00893847"/>
    <w:rsid w:val="008954DB"/>
    <w:rsid w:val="0089586A"/>
    <w:rsid w:val="008A01BE"/>
    <w:rsid w:val="008A2315"/>
    <w:rsid w:val="008A2D3A"/>
    <w:rsid w:val="008A68B5"/>
    <w:rsid w:val="008A73A6"/>
    <w:rsid w:val="008A7C49"/>
    <w:rsid w:val="008B0DD8"/>
    <w:rsid w:val="008B2319"/>
    <w:rsid w:val="008B498A"/>
    <w:rsid w:val="008B63B6"/>
    <w:rsid w:val="008C1B87"/>
    <w:rsid w:val="008C2CD4"/>
    <w:rsid w:val="008C5B09"/>
    <w:rsid w:val="008C5EDB"/>
    <w:rsid w:val="008C609C"/>
    <w:rsid w:val="008C7113"/>
    <w:rsid w:val="008C7A93"/>
    <w:rsid w:val="008D1971"/>
    <w:rsid w:val="008D1BD4"/>
    <w:rsid w:val="008D2DEB"/>
    <w:rsid w:val="008D48AA"/>
    <w:rsid w:val="008D4BDB"/>
    <w:rsid w:val="008D633D"/>
    <w:rsid w:val="008E0E6E"/>
    <w:rsid w:val="008E3DFF"/>
    <w:rsid w:val="008E7F6B"/>
    <w:rsid w:val="008F0669"/>
    <w:rsid w:val="008F2617"/>
    <w:rsid w:val="008F54CD"/>
    <w:rsid w:val="008F759D"/>
    <w:rsid w:val="00911557"/>
    <w:rsid w:val="0091188B"/>
    <w:rsid w:val="009128B0"/>
    <w:rsid w:val="0091309A"/>
    <w:rsid w:val="00913215"/>
    <w:rsid w:val="00916101"/>
    <w:rsid w:val="0092001B"/>
    <w:rsid w:val="00920395"/>
    <w:rsid w:val="00922306"/>
    <w:rsid w:val="00922D27"/>
    <w:rsid w:val="0092395E"/>
    <w:rsid w:val="00923B40"/>
    <w:rsid w:val="00926AEE"/>
    <w:rsid w:val="00927C2F"/>
    <w:rsid w:val="00933ACB"/>
    <w:rsid w:val="00935BAD"/>
    <w:rsid w:val="00936032"/>
    <w:rsid w:val="00943FDF"/>
    <w:rsid w:val="00944C00"/>
    <w:rsid w:val="0094639B"/>
    <w:rsid w:val="0094679E"/>
    <w:rsid w:val="00946BA0"/>
    <w:rsid w:val="00954FB7"/>
    <w:rsid w:val="009572CA"/>
    <w:rsid w:val="00961486"/>
    <w:rsid w:val="00965ED4"/>
    <w:rsid w:val="00970227"/>
    <w:rsid w:val="00970329"/>
    <w:rsid w:val="0097223C"/>
    <w:rsid w:val="009754DC"/>
    <w:rsid w:val="009773A3"/>
    <w:rsid w:val="00980508"/>
    <w:rsid w:val="009808B0"/>
    <w:rsid w:val="0098140B"/>
    <w:rsid w:val="00987B3B"/>
    <w:rsid w:val="00990C21"/>
    <w:rsid w:val="00991594"/>
    <w:rsid w:val="00991BEE"/>
    <w:rsid w:val="00994C0D"/>
    <w:rsid w:val="009A06A7"/>
    <w:rsid w:val="009A212F"/>
    <w:rsid w:val="009A39AF"/>
    <w:rsid w:val="009A6D79"/>
    <w:rsid w:val="009B0E48"/>
    <w:rsid w:val="009B18DD"/>
    <w:rsid w:val="009B3891"/>
    <w:rsid w:val="009B495C"/>
    <w:rsid w:val="009B640E"/>
    <w:rsid w:val="009B658F"/>
    <w:rsid w:val="009C2CAA"/>
    <w:rsid w:val="009C3201"/>
    <w:rsid w:val="009C5731"/>
    <w:rsid w:val="009D0968"/>
    <w:rsid w:val="009D278B"/>
    <w:rsid w:val="009D2A4F"/>
    <w:rsid w:val="009D2C02"/>
    <w:rsid w:val="009D3BCA"/>
    <w:rsid w:val="009D7124"/>
    <w:rsid w:val="009E0671"/>
    <w:rsid w:val="009E4E0F"/>
    <w:rsid w:val="009E54C3"/>
    <w:rsid w:val="009F0ADA"/>
    <w:rsid w:val="009F25EC"/>
    <w:rsid w:val="009F43F8"/>
    <w:rsid w:val="009F510E"/>
    <w:rsid w:val="009F6884"/>
    <w:rsid w:val="00A02655"/>
    <w:rsid w:val="00A03E65"/>
    <w:rsid w:val="00A0708C"/>
    <w:rsid w:val="00A076EF"/>
    <w:rsid w:val="00A11872"/>
    <w:rsid w:val="00A12276"/>
    <w:rsid w:val="00A1409A"/>
    <w:rsid w:val="00A200D8"/>
    <w:rsid w:val="00A20EBC"/>
    <w:rsid w:val="00A238AD"/>
    <w:rsid w:val="00A23EE5"/>
    <w:rsid w:val="00A256E7"/>
    <w:rsid w:val="00A2715D"/>
    <w:rsid w:val="00A278DA"/>
    <w:rsid w:val="00A31C91"/>
    <w:rsid w:val="00A33A37"/>
    <w:rsid w:val="00A372F6"/>
    <w:rsid w:val="00A40989"/>
    <w:rsid w:val="00A40FD0"/>
    <w:rsid w:val="00A421B1"/>
    <w:rsid w:val="00A42761"/>
    <w:rsid w:val="00A45FCC"/>
    <w:rsid w:val="00A47159"/>
    <w:rsid w:val="00A47507"/>
    <w:rsid w:val="00A513D3"/>
    <w:rsid w:val="00A52110"/>
    <w:rsid w:val="00A54649"/>
    <w:rsid w:val="00A55A96"/>
    <w:rsid w:val="00A60C5F"/>
    <w:rsid w:val="00A642A4"/>
    <w:rsid w:val="00A65224"/>
    <w:rsid w:val="00A66046"/>
    <w:rsid w:val="00A701EB"/>
    <w:rsid w:val="00A73843"/>
    <w:rsid w:val="00A742F3"/>
    <w:rsid w:val="00A80813"/>
    <w:rsid w:val="00A84D91"/>
    <w:rsid w:val="00A874E9"/>
    <w:rsid w:val="00A91D63"/>
    <w:rsid w:val="00A91E7F"/>
    <w:rsid w:val="00AA0165"/>
    <w:rsid w:val="00AA0BF6"/>
    <w:rsid w:val="00AA137C"/>
    <w:rsid w:val="00AA1972"/>
    <w:rsid w:val="00AA688B"/>
    <w:rsid w:val="00AB621F"/>
    <w:rsid w:val="00AB754D"/>
    <w:rsid w:val="00AB7C5D"/>
    <w:rsid w:val="00AC10DC"/>
    <w:rsid w:val="00AC305B"/>
    <w:rsid w:val="00AC3B90"/>
    <w:rsid w:val="00AC5E2F"/>
    <w:rsid w:val="00AC63EB"/>
    <w:rsid w:val="00AC6928"/>
    <w:rsid w:val="00AD08A8"/>
    <w:rsid w:val="00AD1387"/>
    <w:rsid w:val="00AD22E6"/>
    <w:rsid w:val="00AD3D79"/>
    <w:rsid w:val="00AD3DA9"/>
    <w:rsid w:val="00AD5170"/>
    <w:rsid w:val="00AD639C"/>
    <w:rsid w:val="00AD77AB"/>
    <w:rsid w:val="00AE10D9"/>
    <w:rsid w:val="00AE2114"/>
    <w:rsid w:val="00AE2A0A"/>
    <w:rsid w:val="00AE355D"/>
    <w:rsid w:val="00AE769C"/>
    <w:rsid w:val="00AE7F52"/>
    <w:rsid w:val="00AF0A84"/>
    <w:rsid w:val="00AF0BB9"/>
    <w:rsid w:val="00AF2CC9"/>
    <w:rsid w:val="00AF3BDD"/>
    <w:rsid w:val="00AF5EC8"/>
    <w:rsid w:val="00AF6EFE"/>
    <w:rsid w:val="00B0033D"/>
    <w:rsid w:val="00B04949"/>
    <w:rsid w:val="00B052B7"/>
    <w:rsid w:val="00B07B8A"/>
    <w:rsid w:val="00B11794"/>
    <w:rsid w:val="00B127DD"/>
    <w:rsid w:val="00B134C9"/>
    <w:rsid w:val="00B1388B"/>
    <w:rsid w:val="00B1673E"/>
    <w:rsid w:val="00B267AF"/>
    <w:rsid w:val="00B26DC8"/>
    <w:rsid w:val="00B30217"/>
    <w:rsid w:val="00B31E27"/>
    <w:rsid w:val="00B36C6B"/>
    <w:rsid w:val="00B4142E"/>
    <w:rsid w:val="00B42FC1"/>
    <w:rsid w:val="00B44880"/>
    <w:rsid w:val="00B537BE"/>
    <w:rsid w:val="00B56E40"/>
    <w:rsid w:val="00B56E71"/>
    <w:rsid w:val="00B615BD"/>
    <w:rsid w:val="00B62D5C"/>
    <w:rsid w:val="00B6740F"/>
    <w:rsid w:val="00B67C1A"/>
    <w:rsid w:val="00B67DB6"/>
    <w:rsid w:val="00B726F8"/>
    <w:rsid w:val="00B73F84"/>
    <w:rsid w:val="00B8163F"/>
    <w:rsid w:val="00B821B7"/>
    <w:rsid w:val="00BB7989"/>
    <w:rsid w:val="00BB7EE6"/>
    <w:rsid w:val="00BC0BA3"/>
    <w:rsid w:val="00BC28BE"/>
    <w:rsid w:val="00BC3439"/>
    <w:rsid w:val="00BD2B89"/>
    <w:rsid w:val="00BD3796"/>
    <w:rsid w:val="00BD6962"/>
    <w:rsid w:val="00BD7752"/>
    <w:rsid w:val="00BE119E"/>
    <w:rsid w:val="00BE15CD"/>
    <w:rsid w:val="00BE193C"/>
    <w:rsid w:val="00BF1D38"/>
    <w:rsid w:val="00BF58C7"/>
    <w:rsid w:val="00C009FB"/>
    <w:rsid w:val="00C00BF4"/>
    <w:rsid w:val="00C0111A"/>
    <w:rsid w:val="00C03274"/>
    <w:rsid w:val="00C049B3"/>
    <w:rsid w:val="00C05442"/>
    <w:rsid w:val="00C05602"/>
    <w:rsid w:val="00C06815"/>
    <w:rsid w:val="00C10BEB"/>
    <w:rsid w:val="00C11B70"/>
    <w:rsid w:val="00C125A0"/>
    <w:rsid w:val="00C14EBB"/>
    <w:rsid w:val="00C27F45"/>
    <w:rsid w:val="00C30566"/>
    <w:rsid w:val="00C31111"/>
    <w:rsid w:val="00C34D40"/>
    <w:rsid w:val="00C369B9"/>
    <w:rsid w:val="00C37088"/>
    <w:rsid w:val="00C40B3A"/>
    <w:rsid w:val="00C45E6B"/>
    <w:rsid w:val="00C47B07"/>
    <w:rsid w:val="00C52C1A"/>
    <w:rsid w:val="00C57BDA"/>
    <w:rsid w:val="00C6199B"/>
    <w:rsid w:val="00C635D8"/>
    <w:rsid w:val="00C64855"/>
    <w:rsid w:val="00C66637"/>
    <w:rsid w:val="00C71F33"/>
    <w:rsid w:val="00C720BB"/>
    <w:rsid w:val="00C747FF"/>
    <w:rsid w:val="00C75CBE"/>
    <w:rsid w:val="00C76FE4"/>
    <w:rsid w:val="00C77454"/>
    <w:rsid w:val="00C807D4"/>
    <w:rsid w:val="00C82654"/>
    <w:rsid w:val="00C8541A"/>
    <w:rsid w:val="00C86314"/>
    <w:rsid w:val="00C86743"/>
    <w:rsid w:val="00C94446"/>
    <w:rsid w:val="00C952BB"/>
    <w:rsid w:val="00C96C48"/>
    <w:rsid w:val="00CA16BA"/>
    <w:rsid w:val="00CA1AD7"/>
    <w:rsid w:val="00CA1FD4"/>
    <w:rsid w:val="00CB53B2"/>
    <w:rsid w:val="00CB5540"/>
    <w:rsid w:val="00CC4B87"/>
    <w:rsid w:val="00CC5BF1"/>
    <w:rsid w:val="00CD2A5A"/>
    <w:rsid w:val="00CD50F6"/>
    <w:rsid w:val="00CD6B39"/>
    <w:rsid w:val="00CE0EF7"/>
    <w:rsid w:val="00CE4A54"/>
    <w:rsid w:val="00CE6ABF"/>
    <w:rsid w:val="00CF03B1"/>
    <w:rsid w:val="00CF0582"/>
    <w:rsid w:val="00CF13C9"/>
    <w:rsid w:val="00CF20AF"/>
    <w:rsid w:val="00CF4881"/>
    <w:rsid w:val="00CF6CA9"/>
    <w:rsid w:val="00D011CA"/>
    <w:rsid w:val="00D0502A"/>
    <w:rsid w:val="00D05C6E"/>
    <w:rsid w:val="00D05D74"/>
    <w:rsid w:val="00D06CE2"/>
    <w:rsid w:val="00D07D2F"/>
    <w:rsid w:val="00D12110"/>
    <w:rsid w:val="00D15031"/>
    <w:rsid w:val="00D15A21"/>
    <w:rsid w:val="00D15CE0"/>
    <w:rsid w:val="00D17997"/>
    <w:rsid w:val="00D21C01"/>
    <w:rsid w:val="00D26C81"/>
    <w:rsid w:val="00D276FF"/>
    <w:rsid w:val="00D32D48"/>
    <w:rsid w:val="00D35C0C"/>
    <w:rsid w:val="00D3638D"/>
    <w:rsid w:val="00D378A1"/>
    <w:rsid w:val="00D44EF0"/>
    <w:rsid w:val="00D47FA0"/>
    <w:rsid w:val="00D50E41"/>
    <w:rsid w:val="00D540C2"/>
    <w:rsid w:val="00D55C95"/>
    <w:rsid w:val="00D5648B"/>
    <w:rsid w:val="00D61123"/>
    <w:rsid w:val="00D72D59"/>
    <w:rsid w:val="00D77128"/>
    <w:rsid w:val="00D803E7"/>
    <w:rsid w:val="00D82208"/>
    <w:rsid w:val="00D84D84"/>
    <w:rsid w:val="00D8530A"/>
    <w:rsid w:val="00D87245"/>
    <w:rsid w:val="00D94300"/>
    <w:rsid w:val="00D97DF6"/>
    <w:rsid w:val="00DA3D4C"/>
    <w:rsid w:val="00DA5CD6"/>
    <w:rsid w:val="00DA6BC1"/>
    <w:rsid w:val="00DB0925"/>
    <w:rsid w:val="00DB3786"/>
    <w:rsid w:val="00DB5493"/>
    <w:rsid w:val="00DB582C"/>
    <w:rsid w:val="00DB79E1"/>
    <w:rsid w:val="00DB7E53"/>
    <w:rsid w:val="00DC1E0D"/>
    <w:rsid w:val="00DC2FA8"/>
    <w:rsid w:val="00DE296C"/>
    <w:rsid w:val="00DF1625"/>
    <w:rsid w:val="00DF5E99"/>
    <w:rsid w:val="00E01DF6"/>
    <w:rsid w:val="00E02783"/>
    <w:rsid w:val="00E03C44"/>
    <w:rsid w:val="00E04611"/>
    <w:rsid w:val="00E07938"/>
    <w:rsid w:val="00E11C61"/>
    <w:rsid w:val="00E11D54"/>
    <w:rsid w:val="00E1285E"/>
    <w:rsid w:val="00E130C1"/>
    <w:rsid w:val="00E16629"/>
    <w:rsid w:val="00E16C01"/>
    <w:rsid w:val="00E17481"/>
    <w:rsid w:val="00E248A5"/>
    <w:rsid w:val="00E26BB5"/>
    <w:rsid w:val="00E311E6"/>
    <w:rsid w:val="00E319C4"/>
    <w:rsid w:val="00E31F7B"/>
    <w:rsid w:val="00E3367B"/>
    <w:rsid w:val="00E34182"/>
    <w:rsid w:val="00E4605F"/>
    <w:rsid w:val="00E5114D"/>
    <w:rsid w:val="00E53E52"/>
    <w:rsid w:val="00E55251"/>
    <w:rsid w:val="00E55A92"/>
    <w:rsid w:val="00E55F49"/>
    <w:rsid w:val="00E57AF6"/>
    <w:rsid w:val="00E629B1"/>
    <w:rsid w:val="00E62F01"/>
    <w:rsid w:val="00E66269"/>
    <w:rsid w:val="00E72047"/>
    <w:rsid w:val="00E75EE8"/>
    <w:rsid w:val="00E76C11"/>
    <w:rsid w:val="00E76ECD"/>
    <w:rsid w:val="00E80F07"/>
    <w:rsid w:val="00E84502"/>
    <w:rsid w:val="00E84EDC"/>
    <w:rsid w:val="00E8533E"/>
    <w:rsid w:val="00E8677F"/>
    <w:rsid w:val="00E95067"/>
    <w:rsid w:val="00E96395"/>
    <w:rsid w:val="00E96CB6"/>
    <w:rsid w:val="00EA0DD5"/>
    <w:rsid w:val="00EA190F"/>
    <w:rsid w:val="00EA2B51"/>
    <w:rsid w:val="00EA3E43"/>
    <w:rsid w:val="00EB1189"/>
    <w:rsid w:val="00EB1F7B"/>
    <w:rsid w:val="00EB1FC2"/>
    <w:rsid w:val="00EB27F3"/>
    <w:rsid w:val="00EB42B7"/>
    <w:rsid w:val="00EB4B8F"/>
    <w:rsid w:val="00EB5903"/>
    <w:rsid w:val="00EB61AF"/>
    <w:rsid w:val="00EC05F8"/>
    <w:rsid w:val="00EC21AA"/>
    <w:rsid w:val="00EC2804"/>
    <w:rsid w:val="00EC320E"/>
    <w:rsid w:val="00EC5B9B"/>
    <w:rsid w:val="00EC5CBF"/>
    <w:rsid w:val="00EC7F76"/>
    <w:rsid w:val="00ED11A9"/>
    <w:rsid w:val="00ED17A0"/>
    <w:rsid w:val="00ED2066"/>
    <w:rsid w:val="00ED23D4"/>
    <w:rsid w:val="00ED3714"/>
    <w:rsid w:val="00ED4C39"/>
    <w:rsid w:val="00ED7C17"/>
    <w:rsid w:val="00EE3191"/>
    <w:rsid w:val="00EE3228"/>
    <w:rsid w:val="00EE47A6"/>
    <w:rsid w:val="00EE5E9E"/>
    <w:rsid w:val="00EE7AB8"/>
    <w:rsid w:val="00EF00AB"/>
    <w:rsid w:val="00EF206A"/>
    <w:rsid w:val="00F0144F"/>
    <w:rsid w:val="00F04A6F"/>
    <w:rsid w:val="00F05046"/>
    <w:rsid w:val="00F15897"/>
    <w:rsid w:val="00F23108"/>
    <w:rsid w:val="00F307D5"/>
    <w:rsid w:val="00F30E7F"/>
    <w:rsid w:val="00F31DF2"/>
    <w:rsid w:val="00F32032"/>
    <w:rsid w:val="00F37C7C"/>
    <w:rsid w:val="00F41A84"/>
    <w:rsid w:val="00F436A3"/>
    <w:rsid w:val="00F44C6F"/>
    <w:rsid w:val="00F53E60"/>
    <w:rsid w:val="00F54365"/>
    <w:rsid w:val="00F6007C"/>
    <w:rsid w:val="00F64404"/>
    <w:rsid w:val="00F7118E"/>
    <w:rsid w:val="00F712ED"/>
    <w:rsid w:val="00F72802"/>
    <w:rsid w:val="00F72CFB"/>
    <w:rsid w:val="00F72D0F"/>
    <w:rsid w:val="00F76CBD"/>
    <w:rsid w:val="00F80010"/>
    <w:rsid w:val="00F80905"/>
    <w:rsid w:val="00F84C4D"/>
    <w:rsid w:val="00F85B80"/>
    <w:rsid w:val="00F86148"/>
    <w:rsid w:val="00F90D47"/>
    <w:rsid w:val="00F91D93"/>
    <w:rsid w:val="00F95622"/>
    <w:rsid w:val="00F95DA5"/>
    <w:rsid w:val="00F972F3"/>
    <w:rsid w:val="00FA0CA7"/>
    <w:rsid w:val="00FA1167"/>
    <w:rsid w:val="00FA372B"/>
    <w:rsid w:val="00FA7599"/>
    <w:rsid w:val="00FB0BDF"/>
    <w:rsid w:val="00FB1E6E"/>
    <w:rsid w:val="00FB22C7"/>
    <w:rsid w:val="00FC0492"/>
    <w:rsid w:val="00FC104D"/>
    <w:rsid w:val="00FC1308"/>
    <w:rsid w:val="00FC4BA2"/>
    <w:rsid w:val="00FC735A"/>
    <w:rsid w:val="00FC7B66"/>
    <w:rsid w:val="00FD0446"/>
    <w:rsid w:val="00FD0933"/>
    <w:rsid w:val="00FD23D2"/>
    <w:rsid w:val="00FD3FA7"/>
    <w:rsid w:val="00FE3D5A"/>
    <w:rsid w:val="00FE4B5C"/>
    <w:rsid w:val="00FE7305"/>
    <w:rsid w:val="00FF35CE"/>
    <w:rsid w:val="00FF3F51"/>
    <w:rsid w:val="00FF489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o:shapelayout v:ext="edit">
      <o:idmap v:ext="edit" data="1"/>
      <o:rules v:ext="edit">
        <o:r id="V:Rule2"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585A"/>
    <w:pPr>
      <w:widowControl w:val="0"/>
    </w:pPr>
    <w:rPr>
      <w:rFonts w:ascii="Courier New" w:eastAsia="Courier New" w:hAnsi="Courier New" w:cs="Courier New"/>
      <w:color w:val="000000"/>
      <w:sz w:val="24"/>
      <w:szCs w:val="24"/>
      <w:lang w:val="vi-VN" w:eastAsia="vi-VN"/>
    </w:rPr>
  </w:style>
  <w:style w:type="paragraph" w:styleId="Heading2">
    <w:name w:val="heading 2"/>
    <w:basedOn w:val="Normal"/>
    <w:next w:val="Normal"/>
    <w:link w:val="Heading2Char"/>
    <w:semiHidden/>
    <w:unhideWhenUsed/>
    <w:qFormat/>
    <w:rsid w:val="0098140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qFormat/>
    <w:rsid w:val="00D3638D"/>
    <w:pPr>
      <w:keepNext/>
      <w:widowControl/>
      <w:spacing w:before="240" w:after="60"/>
      <w:outlineLvl w:val="3"/>
    </w:pPr>
    <w:rPr>
      <w:rFonts w:ascii="Times New Roman" w:eastAsia="Times New Roman" w:hAnsi="Times New Roman" w:cs="Times New Roman"/>
      <w:b/>
      <w:bCs/>
      <w:color w:val="auto"/>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D723B"/>
    <w:rPr>
      <w:color w:val="0066CC"/>
      <w:u w:val="single"/>
    </w:rPr>
  </w:style>
  <w:style w:type="character" w:customStyle="1" w:styleId="Bodytext2">
    <w:name w:val="Body text (2)_"/>
    <w:basedOn w:val="DefaultParagraphFont"/>
    <w:link w:val="Bodytext20"/>
    <w:rsid w:val="003D723B"/>
    <w:rPr>
      <w:spacing w:val="-4"/>
      <w:sz w:val="22"/>
      <w:szCs w:val="22"/>
      <w:shd w:val="clear" w:color="auto" w:fill="FFFFFF"/>
    </w:rPr>
  </w:style>
  <w:style w:type="character" w:customStyle="1" w:styleId="Bodytext3">
    <w:name w:val="Body text (3)_"/>
    <w:basedOn w:val="DefaultParagraphFont"/>
    <w:link w:val="Bodytext30"/>
    <w:rsid w:val="003D723B"/>
    <w:rPr>
      <w:b/>
      <w:bCs/>
      <w:sz w:val="19"/>
      <w:szCs w:val="19"/>
      <w:shd w:val="clear" w:color="auto" w:fill="FFFFFF"/>
    </w:rPr>
  </w:style>
  <w:style w:type="character" w:customStyle="1" w:styleId="Bodytext4">
    <w:name w:val="Body text (4)_"/>
    <w:basedOn w:val="DefaultParagraphFont"/>
    <w:link w:val="Bodytext41"/>
    <w:rsid w:val="003D723B"/>
    <w:rPr>
      <w:sz w:val="19"/>
      <w:szCs w:val="19"/>
      <w:shd w:val="clear" w:color="auto" w:fill="FFFFFF"/>
    </w:rPr>
  </w:style>
  <w:style w:type="character" w:customStyle="1" w:styleId="Bodytext4115pt">
    <w:name w:val="Body text (4) + 11.5 pt"/>
    <w:aliases w:val="Italic,Spacing 0 pt"/>
    <w:basedOn w:val="Bodytext4"/>
    <w:rsid w:val="003D723B"/>
    <w:rPr>
      <w:i/>
      <w:iCs/>
      <w:spacing w:val="-4"/>
      <w:sz w:val="23"/>
      <w:szCs w:val="23"/>
    </w:rPr>
  </w:style>
  <w:style w:type="character" w:customStyle="1" w:styleId="Bodytext4115pt2">
    <w:name w:val="Body text (4) + 11.5 pt2"/>
    <w:aliases w:val="Bold,Spacing 0 pt99"/>
    <w:basedOn w:val="Bodytext4"/>
    <w:rsid w:val="003D723B"/>
    <w:rPr>
      <w:b/>
      <w:bCs/>
      <w:noProof/>
      <w:spacing w:val="1"/>
      <w:sz w:val="23"/>
      <w:szCs w:val="23"/>
    </w:rPr>
  </w:style>
  <w:style w:type="character" w:customStyle="1" w:styleId="Bodytext5">
    <w:name w:val="Body text (5)_"/>
    <w:basedOn w:val="DefaultParagraphFont"/>
    <w:link w:val="Bodytext51"/>
    <w:rsid w:val="003D723B"/>
    <w:rPr>
      <w:i/>
      <w:iCs/>
      <w:spacing w:val="-2"/>
      <w:sz w:val="19"/>
      <w:szCs w:val="19"/>
      <w:shd w:val="clear" w:color="auto" w:fill="FFFFFF"/>
    </w:rPr>
  </w:style>
  <w:style w:type="character" w:customStyle="1" w:styleId="Bodytext6">
    <w:name w:val="Body text (6)_"/>
    <w:basedOn w:val="DefaultParagraphFont"/>
    <w:link w:val="Bodytext60"/>
    <w:rsid w:val="003D723B"/>
    <w:rPr>
      <w:b/>
      <w:bCs/>
      <w:spacing w:val="1"/>
      <w:sz w:val="23"/>
      <w:szCs w:val="23"/>
      <w:shd w:val="clear" w:color="auto" w:fill="FFFFFF"/>
    </w:rPr>
  </w:style>
  <w:style w:type="character" w:customStyle="1" w:styleId="Bodytext6NotBold">
    <w:name w:val="Body text (6) + Not Bold"/>
    <w:aliases w:val="Italic23,Spacing 0 pt98"/>
    <w:basedOn w:val="Bodytext6"/>
    <w:rsid w:val="003D723B"/>
    <w:rPr>
      <w:i/>
      <w:iCs/>
      <w:spacing w:val="-4"/>
    </w:rPr>
  </w:style>
  <w:style w:type="character" w:customStyle="1" w:styleId="Bodytext">
    <w:name w:val="Body text_"/>
    <w:basedOn w:val="DefaultParagraphFont"/>
    <w:link w:val="Bodytext1"/>
    <w:rsid w:val="003D723B"/>
    <w:rPr>
      <w:spacing w:val="-2"/>
      <w:sz w:val="23"/>
      <w:szCs w:val="23"/>
      <w:shd w:val="clear" w:color="auto" w:fill="FFFFFF"/>
    </w:rPr>
  </w:style>
  <w:style w:type="character" w:customStyle="1" w:styleId="Headerorfooter2">
    <w:name w:val="Header or footer (2)_"/>
    <w:basedOn w:val="DefaultParagraphFont"/>
    <w:link w:val="Headerorfooter21"/>
    <w:rsid w:val="003D723B"/>
    <w:rPr>
      <w:b/>
      <w:bCs/>
      <w:sz w:val="23"/>
      <w:szCs w:val="23"/>
      <w:shd w:val="clear" w:color="auto" w:fill="FFFFFF"/>
    </w:rPr>
  </w:style>
  <w:style w:type="character" w:customStyle="1" w:styleId="BodytextItalic">
    <w:name w:val="Body text + Italic"/>
    <w:aliases w:val="Spacing 0 pt97"/>
    <w:basedOn w:val="Bodytext"/>
    <w:rsid w:val="003D723B"/>
    <w:rPr>
      <w:i/>
      <w:iCs/>
      <w:spacing w:val="-4"/>
    </w:rPr>
  </w:style>
  <w:style w:type="character" w:customStyle="1" w:styleId="Bodytext14pt">
    <w:name w:val="Body text + 14 pt"/>
    <w:aliases w:val="Bold24,Spacing 0 pt96,Scale 80%"/>
    <w:basedOn w:val="Bodytext"/>
    <w:rsid w:val="003D723B"/>
    <w:rPr>
      <w:b/>
      <w:bCs/>
      <w:spacing w:val="-5"/>
      <w:w w:val="80"/>
      <w:sz w:val="28"/>
      <w:szCs w:val="28"/>
    </w:rPr>
  </w:style>
  <w:style w:type="character" w:customStyle="1" w:styleId="Bodytext14pt1">
    <w:name w:val="Body text + 14 pt1"/>
    <w:aliases w:val="Bold23,Italic22,Spacing 0 pt95,Scale 75%"/>
    <w:basedOn w:val="Bodytext"/>
    <w:rsid w:val="003D723B"/>
    <w:rPr>
      <w:b/>
      <w:bCs/>
      <w:i/>
      <w:iCs/>
      <w:spacing w:val="6"/>
      <w:w w:val="75"/>
      <w:sz w:val="28"/>
      <w:szCs w:val="28"/>
    </w:rPr>
  </w:style>
  <w:style w:type="character" w:customStyle="1" w:styleId="Bodytext7">
    <w:name w:val="Body text (7)_"/>
    <w:basedOn w:val="DefaultParagraphFont"/>
    <w:link w:val="Bodytext70"/>
    <w:rsid w:val="003D723B"/>
    <w:rPr>
      <w:b/>
      <w:bCs/>
      <w:i/>
      <w:iCs/>
      <w:spacing w:val="-5"/>
      <w:sz w:val="18"/>
      <w:szCs w:val="18"/>
      <w:shd w:val="clear" w:color="auto" w:fill="FFFFFF"/>
    </w:rPr>
  </w:style>
  <w:style w:type="character" w:customStyle="1" w:styleId="Bodytext40">
    <w:name w:val="Body text (4)"/>
    <w:basedOn w:val="Bodytext4"/>
    <w:rsid w:val="003D723B"/>
    <w:rPr>
      <w:u w:val="single"/>
    </w:rPr>
  </w:style>
  <w:style w:type="character" w:customStyle="1" w:styleId="Picturecaption">
    <w:name w:val="Picture caption_"/>
    <w:basedOn w:val="DefaultParagraphFont"/>
    <w:link w:val="Picturecaption0"/>
    <w:rsid w:val="003D723B"/>
    <w:rPr>
      <w:b/>
      <w:bCs/>
      <w:spacing w:val="1"/>
      <w:sz w:val="23"/>
      <w:szCs w:val="23"/>
      <w:shd w:val="clear" w:color="auto" w:fill="FFFFFF"/>
    </w:rPr>
  </w:style>
  <w:style w:type="character" w:customStyle="1" w:styleId="Heading22">
    <w:name w:val="Heading #2 (2)_"/>
    <w:basedOn w:val="DefaultParagraphFont"/>
    <w:link w:val="Heading220"/>
    <w:rsid w:val="003D723B"/>
    <w:rPr>
      <w:b/>
      <w:bCs/>
      <w:spacing w:val="-7"/>
      <w:sz w:val="31"/>
      <w:szCs w:val="31"/>
      <w:shd w:val="clear" w:color="auto" w:fill="FFFFFF"/>
    </w:rPr>
  </w:style>
  <w:style w:type="character" w:customStyle="1" w:styleId="Bodytext8">
    <w:name w:val="Body text (8)_"/>
    <w:basedOn w:val="DefaultParagraphFont"/>
    <w:link w:val="Bodytext81"/>
    <w:rsid w:val="003D723B"/>
    <w:rPr>
      <w:i/>
      <w:iCs/>
      <w:spacing w:val="-4"/>
      <w:sz w:val="23"/>
      <w:szCs w:val="23"/>
      <w:shd w:val="clear" w:color="auto" w:fill="FFFFFF"/>
    </w:rPr>
  </w:style>
  <w:style w:type="character" w:customStyle="1" w:styleId="Heading1">
    <w:name w:val="Heading #1_"/>
    <w:basedOn w:val="DefaultParagraphFont"/>
    <w:link w:val="Heading10"/>
    <w:rsid w:val="003D723B"/>
    <w:rPr>
      <w:b/>
      <w:bCs/>
      <w:spacing w:val="-6"/>
      <w:sz w:val="41"/>
      <w:szCs w:val="41"/>
      <w:shd w:val="clear" w:color="auto" w:fill="FFFFFF"/>
    </w:rPr>
  </w:style>
  <w:style w:type="character" w:customStyle="1" w:styleId="Heading20">
    <w:name w:val="Heading #2_"/>
    <w:basedOn w:val="DefaultParagraphFont"/>
    <w:link w:val="Heading21"/>
    <w:rsid w:val="003D723B"/>
    <w:rPr>
      <w:b/>
      <w:bCs/>
      <w:i/>
      <w:iCs/>
      <w:spacing w:val="-2"/>
      <w:sz w:val="33"/>
      <w:szCs w:val="33"/>
      <w:shd w:val="clear" w:color="auto" w:fill="FFFFFF"/>
    </w:rPr>
  </w:style>
  <w:style w:type="character" w:customStyle="1" w:styleId="Heading2NotItalic">
    <w:name w:val="Heading #2 + Not Italic"/>
    <w:aliases w:val="Spacing 0 pt94"/>
    <w:basedOn w:val="Heading20"/>
    <w:rsid w:val="003D723B"/>
  </w:style>
  <w:style w:type="character" w:customStyle="1" w:styleId="Bodytext80">
    <w:name w:val="Body text (8)"/>
    <w:basedOn w:val="Bodytext8"/>
    <w:rsid w:val="003D723B"/>
    <w:rPr>
      <w:u w:val="single"/>
    </w:rPr>
  </w:style>
  <w:style w:type="character" w:customStyle="1" w:styleId="Bodytext8NotItalic">
    <w:name w:val="Body text (8) + Not Italic"/>
    <w:aliases w:val="Spacing 0 pt93"/>
    <w:basedOn w:val="Bodytext8"/>
    <w:rsid w:val="003D723B"/>
    <w:rPr>
      <w:spacing w:val="-2"/>
    </w:rPr>
  </w:style>
  <w:style w:type="character" w:customStyle="1" w:styleId="Bodytext5NotItalic">
    <w:name w:val="Body text (5) + Not Italic"/>
    <w:aliases w:val="Spacing 0 pt92"/>
    <w:basedOn w:val="Bodytext5"/>
    <w:rsid w:val="003D723B"/>
  </w:style>
  <w:style w:type="character" w:customStyle="1" w:styleId="TOC2Char">
    <w:name w:val="TOC 2 Char"/>
    <w:basedOn w:val="DefaultParagraphFont"/>
    <w:link w:val="TOC2"/>
    <w:rsid w:val="003D723B"/>
    <w:rPr>
      <w:b/>
      <w:bCs/>
      <w:sz w:val="19"/>
      <w:szCs w:val="19"/>
      <w:shd w:val="clear" w:color="auto" w:fill="FFFFFF"/>
    </w:rPr>
  </w:style>
  <w:style w:type="character" w:customStyle="1" w:styleId="TOC3Char">
    <w:name w:val="TOC 3 Char"/>
    <w:basedOn w:val="DefaultParagraphFont"/>
    <w:link w:val="TOC3"/>
    <w:rsid w:val="003D723B"/>
    <w:rPr>
      <w:sz w:val="19"/>
      <w:szCs w:val="19"/>
      <w:shd w:val="clear" w:color="auto" w:fill="FFFFFF"/>
    </w:rPr>
  </w:style>
  <w:style w:type="character" w:customStyle="1" w:styleId="Tableofcontents3">
    <w:name w:val="Table of contents (3)_"/>
    <w:basedOn w:val="DefaultParagraphFont"/>
    <w:link w:val="Tableofcontents30"/>
    <w:rsid w:val="003D723B"/>
    <w:rPr>
      <w:spacing w:val="-2"/>
      <w:sz w:val="23"/>
      <w:szCs w:val="23"/>
      <w:shd w:val="clear" w:color="auto" w:fill="FFFFFF"/>
    </w:rPr>
  </w:style>
  <w:style w:type="character" w:customStyle="1" w:styleId="Tableofcontents2CordiaUPC">
    <w:name w:val="Table of contents (2) + CordiaUPC"/>
    <w:aliases w:val="23.5 pt"/>
    <w:basedOn w:val="TOC2Char"/>
    <w:rsid w:val="003D723B"/>
    <w:rPr>
      <w:rFonts w:ascii="CordiaUPC" w:hAnsi="CordiaUPC" w:cs="CordiaUPC"/>
      <w:noProof/>
      <w:sz w:val="47"/>
      <w:szCs w:val="47"/>
    </w:rPr>
  </w:style>
  <w:style w:type="character" w:customStyle="1" w:styleId="Tableofcontents2CordiaUPC1">
    <w:name w:val="Table of contents (2) + CordiaUPC1"/>
    <w:aliases w:val="23.5 pt1,Scale 66%"/>
    <w:basedOn w:val="TOC2Char"/>
    <w:rsid w:val="003D723B"/>
    <w:rPr>
      <w:rFonts w:ascii="CordiaUPC" w:hAnsi="CordiaUPC" w:cs="CordiaUPC"/>
      <w:noProof/>
      <w:w w:val="66"/>
      <w:sz w:val="47"/>
      <w:szCs w:val="47"/>
    </w:rPr>
  </w:style>
  <w:style w:type="character" w:customStyle="1" w:styleId="Bodytext9">
    <w:name w:val="Body text (9)_"/>
    <w:basedOn w:val="DefaultParagraphFont"/>
    <w:link w:val="Bodytext90"/>
    <w:rsid w:val="003D723B"/>
    <w:rPr>
      <w:b/>
      <w:bCs/>
      <w:spacing w:val="3"/>
      <w:sz w:val="27"/>
      <w:szCs w:val="27"/>
      <w:shd w:val="clear" w:color="auto" w:fill="FFFFFF"/>
    </w:rPr>
  </w:style>
  <w:style w:type="character" w:customStyle="1" w:styleId="Bodytext9115pt">
    <w:name w:val="Body text (9) + 11.5 pt"/>
    <w:aliases w:val="Spacing 0 pt91"/>
    <w:basedOn w:val="Bodytext9"/>
    <w:rsid w:val="003D723B"/>
    <w:rPr>
      <w:spacing w:val="1"/>
      <w:sz w:val="23"/>
      <w:szCs w:val="23"/>
    </w:rPr>
  </w:style>
  <w:style w:type="character" w:customStyle="1" w:styleId="Bodytext8NotItalic2">
    <w:name w:val="Body text (8) + Not Italic2"/>
    <w:aliases w:val="Spacing 0 pt90"/>
    <w:basedOn w:val="Bodytext8"/>
    <w:rsid w:val="003D723B"/>
    <w:rPr>
      <w:noProof/>
      <w:spacing w:val="-2"/>
      <w:u w:val="single"/>
    </w:rPr>
  </w:style>
  <w:style w:type="character" w:customStyle="1" w:styleId="Footnote">
    <w:name w:val="Footnote_"/>
    <w:basedOn w:val="DefaultParagraphFont"/>
    <w:link w:val="Footnote0"/>
    <w:rsid w:val="003D723B"/>
    <w:rPr>
      <w:i/>
      <w:iCs/>
      <w:spacing w:val="-3"/>
      <w:sz w:val="17"/>
      <w:szCs w:val="17"/>
      <w:shd w:val="clear" w:color="auto" w:fill="FFFFFF"/>
    </w:rPr>
  </w:style>
  <w:style w:type="character" w:customStyle="1" w:styleId="FootnoteNotItalic">
    <w:name w:val="Footnote + Not Italic"/>
    <w:aliases w:val="Spacing 0 pt89"/>
    <w:basedOn w:val="Footnote"/>
    <w:rsid w:val="003D723B"/>
    <w:rPr>
      <w:spacing w:val="0"/>
    </w:rPr>
  </w:style>
  <w:style w:type="character" w:customStyle="1" w:styleId="Bodytext10">
    <w:name w:val="Body text (10)_"/>
    <w:basedOn w:val="DefaultParagraphFont"/>
    <w:link w:val="Bodytext100"/>
    <w:rsid w:val="003D723B"/>
    <w:rPr>
      <w:b/>
      <w:bCs/>
      <w:spacing w:val="-4"/>
      <w:sz w:val="25"/>
      <w:szCs w:val="25"/>
      <w:shd w:val="clear" w:color="auto" w:fill="FFFFFF"/>
    </w:rPr>
  </w:style>
  <w:style w:type="character" w:customStyle="1" w:styleId="Heading32">
    <w:name w:val="Heading #3 (2)_"/>
    <w:basedOn w:val="DefaultParagraphFont"/>
    <w:link w:val="Heading320"/>
    <w:rsid w:val="003D723B"/>
    <w:rPr>
      <w:i/>
      <w:iCs/>
      <w:spacing w:val="-4"/>
      <w:sz w:val="23"/>
      <w:szCs w:val="23"/>
      <w:shd w:val="clear" w:color="auto" w:fill="FFFFFF"/>
    </w:rPr>
  </w:style>
  <w:style w:type="character" w:customStyle="1" w:styleId="Heading32NotItalic">
    <w:name w:val="Heading #3 (2) + Not Italic"/>
    <w:aliases w:val="Spacing 0 pt88"/>
    <w:basedOn w:val="Heading32"/>
    <w:rsid w:val="003D723B"/>
    <w:rPr>
      <w:spacing w:val="-2"/>
    </w:rPr>
  </w:style>
  <w:style w:type="character" w:customStyle="1" w:styleId="Bodytext135pt">
    <w:name w:val="Body text + 13.5 pt"/>
    <w:aliases w:val="Bold22,Spacing 0 pt87"/>
    <w:basedOn w:val="Bodytext"/>
    <w:rsid w:val="003D723B"/>
    <w:rPr>
      <w:b/>
      <w:bCs/>
      <w:spacing w:val="-7"/>
      <w:sz w:val="27"/>
      <w:szCs w:val="27"/>
    </w:rPr>
  </w:style>
  <w:style w:type="character" w:customStyle="1" w:styleId="BodytextBold">
    <w:name w:val="Body text + Bold"/>
    <w:aliases w:val="Spacing 0 pt86"/>
    <w:basedOn w:val="Bodytext"/>
    <w:rsid w:val="003D723B"/>
    <w:rPr>
      <w:b/>
      <w:bCs/>
      <w:spacing w:val="1"/>
    </w:rPr>
  </w:style>
  <w:style w:type="character" w:customStyle="1" w:styleId="BodytextItalic6">
    <w:name w:val="Body text + Italic6"/>
    <w:aliases w:val="Spacing 0 pt85"/>
    <w:basedOn w:val="Bodytext"/>
    <w:rsid w:val="003D723B"/>
    <w:rPr>
      <w:i/>
      <w:iCs/>
      <w:spacing w:val="-4"/>
    </w:rPr>
  </w:style>
  <w:style w:type="character" w:customStyle="1" w:styleId="Bodytext0">
    <w:name w:val="Body text"/>
    <w:basedOn w:val="Bodytext"/>
    <w:rsid w:val="003D723B"/>
  </w:style>
  <w:style w:type="character" w:customStyle="1" w:styleId="BodytextVerdana">
    <w:name w:val="Body text + Verdana"/>
    <w:aliases w:val="4 pt,Spacing 0 pt84"/>
    <w:basedOn w:val="Bodytext"/>
    <w:rsid w:val="003D723B"/>
    <w:rPr>
      <w:rFonts w:ascii="Verdana" w:hAnsi="Verdana" w:cs="Verdana"/>
      <w:noProof/>
      <w:spacing w:val="0"/>
      <w:sz w:val="8"/>
      <w:szCs w:val="8"/>
    </w:rPr>
  </w:style>
  <w:style w:type="character" w:customStyle="1" w:styleId="Bodytext4pt">
    <w:name w:val="Body text + 4 pt"/>
    <w:aliases w:val="Spacing 0 pt83"/>
    <w:basedOn w:val="Bodytext"/>
    <w:rsid w:val="003D723B"/>
    <w:rPr>
      <w:spacing w:val="0"/>
      <w:sz w:val="8"/>
      <w:szCs w:val="8"/>
    </w:rPr>
  </w:style>
  <w:style w:type="character" w:customStyle="1" w:styleId="BodytextCordiaUPC">
    <w:name w:val="Body text + CordiaUPC"/>
    <w:aliases w:val="9 pt,Spacing 0 pt82"/>
    <w:basedOn w:val="Bodytext"/>
    <w:rsid w:val="003D723B"/>
    <w:rPr>
      <w:rFonts w:ascii="CordiaUPC" w:hAnsi="CordiaUPC" w:cs="CordiaUPC"/>
      <w:noProof/>
      <w:spacing w:val="0"/>
      <w:sz w:val="18"/>
      <w:szCs w:val="18"/>
    </w:rPr>
  </w:style>
  <w:style w:type="character" w:customStyle="1" w:styleId="Headerorfooter20">
    <w:name w:val="Header or footer (2)"/>
    <w:basedOn w:val="Headerorfooter2"/>
    <w:rsid w:val="003D723B"/>
    <w:rPr>
      <w:u w:val="single"/>
    </w:rPr>
  </w:style>
  <w:style w:type="character" w:customStyle="1" w:styleId="Heading3">
    <w:name w:val="Heading #3_"/>
    <w:basedOn w:val="DefaultParagraphFont"/>
    <w:link w:val="Heading30"/>
    <w:rsid w:val="003D723B"/>
    <w:rPr>
      <w:spacing w:val="-2"/>
      <w:sz w:val="23"/>
      <w:szCs w:val="23"/>
      <w:shd w:val="clear" w:color="auto" w:fill="FFFFFF"/>
    </w:rPr>
  </w:style>
  <w:style w:type="character" w:customStyle="1" w:styleId="Heading3Italic">
    <w:name w:val="Heading #3 + Italic"/>
    <w:aliases w:val="Spacing 0 pt81"/>
    <w:basedOn w:val="Heading3"/>
    <w:rsid w:val="003D723B"/>
    <w:rPr>
      <w:i/>
      <w:iCs/>
      <w:spacing w:val="-4"/>
    </w:rPr>
  </w:style>
  <w:style w:type="character" w:customStyle="1" w:styleId="Bodytext4115pt1">
    <w:name w:val="Body text (4) + 11.5 pt1"/>
    <w:aliases w:val="Spacing 0 pt80"/>
    <w:basedOn w:val="Bodytext4"/>
    <w:rsid w:val="003D723B"/>
    <w:rPr>
      <w:spacing w:val="-2"/>
      <w:sz w:val="23"/>
      <w:szCs w:val="23"/>
    </w:rPr>
  </w:style>
  <w:style w:type="character" w:customStyle="1" w:styleId="Bodytext11">
    <w:name w:val="Body text (11)_"/>
    <w:basedOn w:val="DefaultParagraphFont"/>
    <w:link w:val="Bodytext110"/>
    <w:rsid w:val="003D723B"/>
    <w:rPr>
      <w:i/>
      <w:iCs/>
      <w:spacing w:val="-4"/>
      <w:sz w:val="23"/>
      <w:szCs w:val="23"/>
      <w:shd w:val="clear" w:color="auto" w:fill="FFFFFF"/>
    </w:rPr>
  </w:style>
  <w:style w:type="character" w:customStyle="1" w:styleId="Bodytext11Bold">
    <w:name w:val="Body text (11) + Bold"/>
    <w:aliases w:val="Not Italic,Spacing 0 pt79"/>
    <w:basedOn w:val="Bodytext11"/>
    <w:rsid w:val="003D723B"/>
    <w:rPr>
      <w:b/>
      <w:bCs/>
      <w:spacing w:val="1"/>
    </w:rPr>
  </w:style>
  <w:style w:type="character" w:customStyle="1" w:styleId="Tablecaption">
    <w:name w:val="Table caption_"/>
    <w:basedOn w:val="DefaultParagraphFont"/>
    <w:link w:val="Tablecaption1"/>
    <w:rsid w:val="003D723B"/>
    <w:rPr>
      <w:spacing w:val="-2"/>
      <w:sz w:val="23"/>
      <w:szCs w:val="23"/>
      <w:shd w:val="clear" w:color="auto" w:fill="FFFFFF"/>
    </w:rPr>
  </w:style>
  <w:style w:type="character" w:customStyle="1" w:styleId="Tablecaption0">
    <w:name w:val="Table caption"/>
    <w:basedOn w:val="Tablecaption"/>
    <w:rsid w:val="003D723B"/>
    <w:rPr>
      <w:u w:val="single"/>
    </w:rPr>
  </w:style>
  <w:style w:type="character" w:customStyle="1" w:styleId="Bodytext6155pt">
    <w:name w:val="Body text (6) + 15.5 pt"/>
    <w:aliases w:val="Spacing 0 pt78"/>
    <w:basedOn w:val="Bodytext6"/>
    <w:rsid w:val="003D723B"/>
    <w:rPr>
      <w:spacing w:val="-11"/>
      <w:sz w:val="31"/>
      <w:szCs w:val="31"/>
    </w:rPr>
  </w:style>
  <w:style w:type="character" w:customStyle="1" w:styleId="Bodytext6NotBold4">
    <w:name w:val="Body text (6) + Not Bold4"/>
    <w:aliases w:val="Spacing 0 pt77"/>
    <w:basedOn w:val="Bodytext6"/>
    <w:rsid w:val="003D723B"/>
    <w:rPr>
      <w:spacing w:val="-2"/>
    </w:rPr>
  </w:style>
  <w:style w:type="character" w:customStyle="1" w:styleId="Bodytext6NotBold3">
    <w:name w:val="Body text (6) + Not Bold3"/>
    <w:aliases w:val="Italic21,Spacing 0 pt76"/>
    <w:basedOn w:val="Bodytext6"/>
    <w:rsid w:val="003D723B"/>
    <w:rPr>
      <w:i/>
      <w:iCs/>
      <w:spacing w:val="-4"/>
    </w:rPr>
  </w:style>
  <w:style w:type="character" w:customStyle="1" w:styleId="BodytextItalic5">
    <w:name w:val="Body text + Italic5"/>
    <w:aliases w:val="Spacing 0 pt75"/>
    <w:basedOn w:val="Bodytext"/>
    <w:rsid w:val="003D723B"/>
    <w:rPr>
      <w:i/>
      <w:iCs/>
      <w:spacing w:val="-4"/>
    </w:rPr>
  </w:style>
  <w:style w:type="character" w:customStyle="1" w:styleId="BodytextBold2">
    <w:name w:val="Body text + Bold2"/>
    <w:aliases w:val="Spacing 0 pt74"/>
    <w:basedOn w:val="Bodytext"/>
    <w:rsid w:val="003D723B"/>
    <w:rPr>
      <w:b/>
      <w:bCs/>
      <w:spacing w:val="1"/>
    </w:rPr>
  </w:style>
  <w:style w:type="character" w:customStyle="1" w:styleId="Bodytext95pt">
    <w:name w:val="Body text + 9.5 pt"/>
    <w:aliases w:val="Bold21,Spacing 0 pt73"/>
    <w:basedOn w:val="Bodytext"/>
    <w:rsid w:val="003D723B"/>
    <w:rPr>
      <w:b/>
      <w:bCs/>
      <w:spacing w:val="0"/>
      <w:sz w:val="19"/>
      <w:szCs w:val="19"/>
    </w:rPr>
  </w:style>
  <w:style w:type="character" w:customStyle="1" w:styleId="BodytextCordiaUPC1">
    <w:name w:val="Body text + CordiaUPC1"/>
    <w:aliases w:val="14 pt,Bold20,Spacing 0 pt72"/>
    <w:basedOn w:val="Bodytext"/>
    <w:rsid w:val="003D723B"/>
    <w:rPr>
      <w:rFonts w:ascii="CordiaUPC" w:hAnsi="CordiaUPC" w:cs="CordiaUPC"/>
      <w:b/>
      <w:bCs/>
      <w:spacing w:val="9"/>
      <w:sz w:val="28"/>
      <w:szCs w:val="28"/>
    </w:rPr>
  </w:style>
  <w:style w:type="character" w:customStyle="1" w:styleId="Tablecaption2">
    <w:name w:val="Table caption (2)_"/>
    <w:basedOn w:val="DefaultParagraphFont"/>
    <w:link w:val="Tablecaption20"/>
    <w:rsid w:val="003D723B"/>
    <w:rPr>
      <w:sz w:val="19"/>
      <w:szCs w:val="19"/>
      <w:shd w:val="clear" w:color="auto" w:fill="FFFFFF"/>
    </w:rPr>
  </w:style>
  <w:style w:type="character" w:customStyle="1" w:styleId="Tablecaption3">
    <w:name w:val="Table caption (3)_"/>
    <w:basedOn w:val="DefaultParagraphFont"/>
    <w:link w:val="Tablecaption30"/>
    <w:rsid w:val="003D723B"/>
    <w:rPr>
      <w:b/>
      <w:bCs/>
      <w:spacing w:val="-3"/>
      <w:sz w:val="15"/>
      <w:szCs w:val="15"/>
      <w:shd w:val="clear" w:color="auto" w:fill="FFFFFF"/>
    </w:rPr>
  </w:style>
  <w:style w:type="character" w:customStyle="1" w:styleId="Tablecaption3NotBold">
    <w:name w:val="Table caption (3) + Not Bold"/>
    <w:aliases w:val="Spacing 0 pt71"/>
    <w:basedOn w:val="Tablecaption3"/>
    <w:rsid w:val="003D723B"/>
    <w:rPr>
      <w:noProof/>
      <w:spacing w:val="0"/>
    </w:rPr>
  </w:style>
  <w:style w:type="character" w:customStyle="1" w:styleId="Headerorfooter">
    <w:name w:val="Header or footer_"/>
    <w:basedOn w:val="DefaultParagraphFont"/>
    <w:link w:val="Headerorfooter0"/>
    <w:rsid w:val="003D723B"/>
    <w:rPr>
      <w:spacing w:val="-3"/>
      <w:sz w:val="23"/>
      <w:szCs w:val="23"/>
      <w:shd w:val="clear" w:color="auto" w:fill="FFFFFF"/>
    </w:rPr>
  </w:style>
  <w:style w:type="character" w:customStyle="1" w:styleId="BodytextVerdana3">
    <w:name w:val="Body text + Verdana3"/>
    <w:aliases w:val="11 pt"/>
    <w:basedOn w:val="Bodytext"/>
    <w:rsid w:val="003D723B"/>
    <w:rPr>
      <w:rFonts w:ascii="Verdana" w:hAnsi="Verdana" w:cs="Verdana"/>
      <w:sz w:val="22"/>
      <w:szCs w:val="22"/>
    </w:rPr>
  </w:style>
  <w:style w:type="character" w:customStyle="1" w:styleId="Bodytext11NotItalic">
    <w:name w:val="Body text (11) + Not Italic"/>
    <w:aliases w:val="Spacing 0 pt70"/>
    <w:basedOn w:val="Bodytext11"/>
    <w:rsid w:val="003D723B"/>
    <w:rPr>
      <w:spacing w:val="-2"/>
    </w:rPr>
  </w:style>
  <w:style w:type="character" w:customStyle="1" w:styleId="Headerorfooter3">
    <w:name w:val="Header or footer (3)_"/>
    <w:basedOn w:val="DefaultParagraphFont"/>
    <w:link w:val="Headerorfooter30"/>
    <w:rsid w:val="003D723B"/>
    <w:rPr>
      <w:b/>
      <w:bCs/>
      <w:i/>
      <w:iCs/>
      <w:spacing w:val="-3"/>
      <w:sz w:val="22"/>
      <w:szCs w:val="22"/>
      <w:shd w:val="clear" w:color="auto" w:fill="FFFFFF"/>
    </w:rPr>
  </w:style>
  <w:style w:type="character" w:customStyle="1" w:styleId="Headerorfooter4">
    <w:name w:val="Header or footer (4)_"/>
    <w:basedOn w:val="DefaultParagraphFont"/>
    <w:link w:val="Headerorfooter40"/>
    <w:rsid w:val="003D723B"/>
    <w:rPr>
      <w:noProof/>
      <w:sz w:val="12"/>
      <w:szCs w:val="12"/>
      <w:shd w:val="clear" w:color="auto" w:fill="FFFFFF"/>
    </w:rPr>
  </w:style>
  <w:style w:type="character" w:customStyle="1" w:styleId="Bodytext12">
    <w:name w:val="Body text (12)_"/>
    <w:basedOn w:val="DefaultParagraphFont"/>
    <w:link w:val="Bodytext120"/>
    <w:rsid w:val="003D723B"/>
    <w:rPr>
      <w:spacing w:val="-2"/>
      <w:sz w:val="25"/>
      <w:szCs w:val="25"/>
      <w:shd w:val="clear" w:color="auto" w:fill="FFFFFF"/>
    </w:rPr>
  </w:style>
  <w:style w:type="character" w:customStyle="1" w:styleId="Bodytext12115pt">
    <w:name w:val="Body text (12) + 11.5 pt"/>
    <w:aliases w:val="Bold19,Spacing 0 pt69"/>
    <w:basedOn w:val="Bodytext12"/>
    <w:rsid w:val="003D723B"/>
    <w:rPr>
      <w:b/>
      <w:bCs/>
      <w:spacing w:val="1"/>
      <w:sz w:val="23"/>
      <w:szCs w:val="23"/>
    </w:rPr>
  </w:style>
  <w:style w:type="character" w:customStyle="1" w:styleId="Bodytext13">
    <w:name w:val="Body text (13)_"/>
    <w:basedOn w:val="DefaultParagraphFont"/>
    <w:link w:val="Bodytext130"/>
    <w:rsid w:val="003D723B"/>
    <w:rPr>
      <w:b/>
      <w:bCs/>
      <w:spacing w:val="-7"/>
      <w:sz w:val="31"/>
      <w:szCs w:val="31"/>
      <w:shd w:val="clear" w:color="auto" w:fill="FFFFFF"/>
    </w:rPr>
  </w:style>
  <w:style w:type="character" w:customStyle="1" w:styleId="Bodytext14">
    <w:name w:val="Body text (14)_"/>
    <w:basedOn w:val="DefaultParagraphFont"/>
    <w:link w:val="Bodytext140"/>
    <w:rsid w:val="003D723B"/>
    <w:rPr>
      <w:b/>
      <w:bCs/>
      <w:sz w:val="33"/>
      <w:szCs w:val="33"/>
      <w:shd w:val="clear" w:color="auto" w:fill="FFFFFF"/>
    </w:rPr>
  </w:style>
  <w:style w:type="character" w:customStyle="1" w:styleId="Bodytext15">
    <w:name w:val="Body text (15)_"/>
    <w:basedOn w:val="DefaultParagraphFont"/>
    <w:link w:val="Bodytext150"/>
    <w:rsid w:val="003D723B"/>
    <w:rPr>
      <w:b/>
      <w:bCs/>
      <w:i/>
      <w:iCs/>
      <w:spacing w:val="-2"/>
      <w:sz w:val="33"/>
      <w:szCs w:val="33"/>
      <w:shd w:val="clear" w:color="auto" w:fill="FFFFFF"/>
    </w:rPr>
  </w:style>
  <w:style w:type="character" w:customStyle="1" w:styleId="Bodytext15NotItalic">
    <w:name w:val="Body text (15) + Not Italic"/>
    <w:aliases w:val="Spacing 0 pt68"/>
    <w:basedOn w:val="Bodytext15"/>
    <w:rsid w:val="003D723B"/>
  </w:style>
  <w:style w:type="character" w:customStyle="1" w:styleId="Bodytext1517pt">
    <w:name w:val="Body text (15) + 17 pt"/>
    <w:aliases w:val="Not Italic7,Spacing 0 pt67"/>
    <w:basedOn w:val="Bodytext15"/>
    <w:rsid w:val="003D723B"/>
    <w:rPr>
      <w:sz w:val="34"/>
      <w:szCs w:val="34"/>
    </w:rPr>
  </w:style>
  <w:style w:type="character" w:customStyle="1" w:styleId="TOC6Char">
    <w:name w:val="TOC 6 Char"/>
    <w:basedOn w:val="DefaultParagraphFont"/>
    <w:link w:val="TOC6"/>
    <w:rsid w:val="003D723B"/>
    <w:rPr>
      <w:b/>
      <w:bCs/>
      <w:sz w:val="19"/>
      <w:szCs w:val="19"/>
      <w:shd w:val="clear" w:color="auto" w:fill="FFFFFF"/>
    </w:rPr>
  </w:style>
  <w:style w:type="character" w:customStyle="1" w:styleId="Tableofcontents5">
    <w:name w:val="Table of contents (5)_"/>
    <w:basedOn w:val="DefaultParagraphFont"/>
    <w:link w:val="Tableofcontents50"/>
    <w:rsid w:val="003D723B"/>
    <w:rPr>
      <w:spacing w:val="-2"/>
      <w:shd w:val="clear" w:color="auto" w:fill="FFFFFF"/>
    </w:rPr>
  </w:style>
  <w:style w:type="character" w:customStyle="1" w:styleId="Tableofcontents6">
    <w:name w:val="Table of contents (6)_"/>
    <w:basedOn w:val="DefaultParagraphFont"/>
    <w:link w:val="Tableofcontents60"/>
    <w:rsid w:val="003D723B"/>
    <w:rPr>
      <w:b/>
      <w:bCs/>
      <w:spacing w:val="-2"/>
      <w:shd w:val="clear" w:color="auto" w:fill="FFFFFF"/>
    </w:rPr>
  </w:style>
  <w:style w:type="character" w:customStyle="1" w:styleId="Tableofcontents7">
    <w:name w:val="Table of contents (7)_"/>
    <w:basedOn w:val="DefaultParagraphFont"/>
    <w:link w:val="Tableofcontents70"/>
    <w:rsid w:val="003D723B"/>
    <w:rPr>
      <w:i/>
      <w:iCs/>
      <w:spacing w:val="-2"/>
      <w:sz w:val="19"/>
      <w:szCs w:val="19"/>
      <w:shd w:val="clear" w:color="auto" w:fill="FFFFFF"/>
    </w:rPr>
  </w:style>
  <w:style w:type="character" w:customStyle="1" w:styleId="Tableofcontents7NotItalic">
    <w:name w:val="Table of contents (7) + Not Italic"/>
    <w:aliases w:val="Spacing 0 pt66"/>
    <w:basedOn w:val="Tableofcontents7"/>
    <w:rsid w:val="003D723B"/>
  </w:style>
  <w:style w:type="character" w:customStyle="1" w:styleId="Bodytext16">
    <w:name w:val="Body text (16)_"/>
    <w:basedOn w:val="DefaultParagraphFont"/>
    <w:link w:val="Bodytext160"/>
    <w:rsid w:val="003D723B"/>
    <w:rPr>
      <w:b/>
      <w:bCs/>
      <w:spacing w:val="-6"/>
      <w:sz w:val="25"/>
      <w:szCs w:val="25"/>
      <w:shd w:val="clear" w:color="auto" w:fill="FFFFFF"/>
    </w:rPr>
  </w:style>
  <w:style w:type="character" w:customStyle="1" w:styleId="Bodytext16135pt">
    <w:name w:val="Body text (16) + 13.5 pt"/>
    <w:aliases w:val="Spacing 0 pt65"/>
    <w:basedOn w:val="Bodytext16"/>
    <w:rsid w:val="003D723B"/>
    <w:rPr>
      <w:spacing w:val="-7"/>
      <w:sz w:val="27"/>
      <w:szCs w:val="27"/>
    </w:rPr>
  </w:style>
  <w:style w:type="character" w:customStyle="1" w:styleId="BodytextSpacing0pt">
    <w:name w:val="Body text + Spacing 0 pt"/>
    <w:basedOn w:val="Bodytext"/>
    <w:rsid w:val="003D723B"/>
  </w:style>
  <w:style w:type="character" w:customStyle="1" w:styleId="BodytextItalic4">
    <w:name w:val="Body text + Italic4"/>
    <w:aliases w:val="Spacing 0 pt64"/>
    <w:basedOn w:val="Bodytext"/>
    <w:rsid w:val="003D723B"/>
    <w:rPr>
      <w:i/>
      <w:iCs/>
      <w:spacing w:val="-4"/>
    </w:rPr>
  </w:style>
  <w:style w:type="character" w:customStyle="1" w:styleId="HeaderorfooterSpacing0pt">
    <w:name w:val="Header or footer + Spacing 0 pt"/>
    <w:basedOn w:val="Headerorfooter"/>
    <w:rsid w:val="003D723B"/>
  </w:style>
  <w:style w:type="character" w:customStyle="1" w:styleId="Bodytext6Spacing0pt">
    <w:name w:val="Body text (6) + Spacing 0 pt"/>
    <w:basedOn w:val="Bodytext6"/>
    <w:rsid w:val="003D723B"/>
    <w:rPr>
      <w:spacing w:val="0"/>
    </w:rPr>
  </w:style>
  <w:style w:type="character" w:customStyle="1" w:styleId="Bodytext83">
    <w:name w:val="Body text (8)3"/>
    <w:basedOn w:val="Bodytext8"/>
    <w:rsid w:val="003D723B"/>
  </w:style>
  <w:style w:type="character" w:customStyle="1" w:styleId="Bodytext8NotItalic1">
    <w:name w:val="Body text (8) + Not Italic1"/>
    <w:aliases w:val="Spacing 0 pt63"/>
    <w:basedOn w:val="Bodytext8"/>
    <w:rsid w:val="003D723B"/>
  </w:style>
  <w:style w:type="character" w:customStyle="1" w:styleId="Bodytext6NotBold2">
    <w:name w:val="Body text (6) + Not Bold2"/>
    <w:aliases w:val="Spacing 0 pt62"/>
    <w:basedOn w:val="Bodytext6"/>
    <w:rsid w:val="003D723B"/>
  </w:style>
  <w:style w:type="character" w:customStyle="1" w:styleId="TablecaptionSpacing0pt">
    <w:name w:val="Table caption + Spacing 0 pt"/>
    <w:basedOn w:val="Tablecaption"/>
    <w:rsid w:val="003D723B"/>
  </w:style>
  <w:style w:type="character" w:customStyle="1" w:styleId="BodytextBold1">
    <w:name w:val="Body text + Bold1"/>
    <w:aliases w:val="Spacing 0 pt61"/>
    <w:basedOn w:val="Bodytext"/>
    <w:rsid w:val="003D723B"/>
    <w:rPr>
      <w:b/>
      <w:bCs/>
      <w:spacing w:val="0"/>
    </w:rPr>
  </w:style>
  <w:style w:type="character" w:customStyle="1" w:styleId="BodytextItalic3">
    <w:name w:val="Body text + Italic3"/>
    <w:aliases w:val="Spacing 0 pt60"/>
    <w:basedOn w:val="Bodytext"/>
    <w:rsid w:val="003D723B"/>
    <w:rPr>
      <w:i/>
      <w:iCs/>
      <w:spacing w:val="-3"/>
    </w:rPr>
  </w:style>
  <w:style w:type="character" w:customStyle="1" w:styleId="Footnote8pt">
    <w:name w:val="Footnote + 8 pt"/>
    <w:aliases w:val="Not Italic6,Spacing 0 pt59"/>
    <w:basedOn w:val="Footnote"/>
    <w:rsid w:val="003D723B"/>
    <w:rPr>
      <w:spacing w:val="3"/>
      <w:sz w:val="16"/>
      <w:szCs w:val="16"/>
    </w:rPr>
  </w:style>
  <w:style w:type="character" w:customStyle="1" w:styleId="FootnoteSpacing0pt">
    <w:name w:val="Footnote + Spacing 0 pt"/>
    <w:basedOn w:val="Footnote"/>
    <w:rsid w:val="003D723B"/>
    <w:rPr>
      <w:spacing w:val="-4"/>
    </w:rPr>
  </w:style>
  <w:style w:type="character" w:customStyle="1" w:styleId="Heading42">
    <w:name w:val="Heading #4 (2)_"/>
    <w:basedOn w:val="DefaultParagraphFont"/>
    <w:link w:val="Heading420"/>
    <w:rsid w:val="003D723B"/>
    <w:rPr>
      <w:sz w:val="23"/>
      <w:szCs w:val="23"/>
      <w:shd w:val="clear" w:color="auto" w:fill="FFFFFF"/>
    </w:rPr>
  </w:style>
  <w:style w:type="character" w:customStyle="1" w:styleId="Bodytext17">
    <w:name w:val="Body text (17)_"/>
    <w:basedOn w:val="DefaultParagraphFont"/>
    <w:link w:val="Bodytext170"/>
    <w:rsid w:val="003D723B"/>
    <w:rPr>
      <w:b/>
      <w:bCs/>
      <w:spacing w:val="2"/>
      <w:shd w:val="clear" w:color="auto" w:fill="FFFFFF"/>
    </w:rPr>
  </w:style>
  <w:style w:type="character" w:customStyle="1" w:styleId="Bodytext18">
    <w:name w:val="Body text (18)_"/>
    <w:basedOn w:val="DefaultParagraphFont"/>
    <w:link w:val="Bodytext180"/>
    <w:rsid w:val="003D723B"/>
    <w:rPr>
      <w:b/>
      <w:bCs/>
      <w:spacing w:val="-2"/>
      <w:sz w:val="15"/>
      <w:szCs w:val="15"/>
      <w:shd w:val="clear" w:color="auto" w:fill="FFFFFF"/>
    </w:rPr>
  </w:style>
  <w:style w:type="character" w:customStyle="1" w:styleId="Bodytext75pt">
    <w:name w:val="Body text + 7.5 pt"/>
    <w:aliases w:val="Spacing 0 pt58"/>
    <w:basedOn w:val="Bodytext"/>
    <w:rsid w:val="003D723B"/>
    <w:rPr>
      <w:sz w:val="15"/>
      <w:szCs w:val="15"/>
    </w:rPr>
  </w:style>
  <w:style w:type="character" w:customStyle="1" w:styleId="Bodytext7pt">
    <w:name w:val="Body text + 7 pt"/>
    <w:aliases w:val="Spacing 0 pt57"/>
    <w:basedOn w:val="Bodytext"/>
    <w:rsid w:val="003D723B"/>
    <w:rPr>
      <w:spacing w:val="2"/>
      <w:sz w:val="14"/>
      <w:szCs w:val="14"/>
    </w:rPr>
  </w:style>
  <w:style w:type="character" w:customStyle="1" w:styleId="HeaderorfooterSpacing0pt3">
    <w:name w:val="Header or footer + Spacing 0 pt3"/>
    <w:basedOn w:val="Headerorfooter"/>
    <w:rsid w:val="003D723B"/>
    <w:rPr>
      <w:u w:val="single"/>
    </w:rPr>
  </w:style>
  <w:style w:type="character" w:customStyle="1" w:styleId="Bodytext12Spacing0pt">
    <w:name w:val="Body text (12) + Spacing 0 pt"/>
    <w:basedOn w:val="Bodytext12"/>
    <w:rsid w:val="003D723B"/>
    <w:rPr>
      <w:spacing w:val="-3"/>
    </w:rPr>
  </w:style>
  <w:style w:type="character" w:customStyle="1" w:styleId="Bodytext1210pt">
    <w:name w:val="Body text (12) + 10 pt"/>
    <w:aliases w:val="Italic20,Spacing 1 pt"/>
    <w:basedOn w:val="Bodytext12"/>
    <w:rsid w:val="003D723B"/>
    <w:rPr>
      <w:i/>
      <w:iCs/>
      <w:spacing w:val="22"/>
      <w:sz w:val="20"/>
      <w:szCs w:val="20"/>
    </w:rPr>
  </w:style>
  <w:style w:type="character" w:customStyle="1" w:styleId="Headerorfooter2Spacing0pt">
    <w:name w:val="Header or footer (2) + Spacing 0 pt"/>
    <w:basedOn w:val="Headerorfooter2"/>
    <w:rsid w:val="003D723B"/>
    <w:rPr>
      <w:spacing w:val="0"/>
    </w:rPr>
  </w:style>
  <w:style w:type="character" w:customStyle="1" w:styleId="BodytextItalic2">
    <w:name w:val="Body text + Italic2"/>
    <w:aliases w:val="Spacing 0 pt56"/>
    <w:basedOn w:val="Bodytext"/>
    <w:rsid w:val="003D723B"/>
    <w:rPr>
      <w:i/>
      <w:iCs/>
      <w:noProof/>
      <w:spacing w:val="-4"/>
      <w:u w:val="single"/>
    </w:rPr>
  </w:style>
  <w:style w:type="character" w:customStyle="1" w:styleId="Footnote2">
    <w:name w:val="Footnote (2)_"/>
    <w:basedOn w:val="DefaultParagraphFont"/>
    <w:link w:val="Footnote20"/>
    <w:rsid w:val="003D723B"/>
    <w:rPr>
      <w:b/>
      <w:bCs/>
      <w:spacing w:val="-2"/>
      <w:sz w:val="15"/>
      <w:szCs w:val="15"/>
      <w:shd w:val="clear" w:color="auto" w:fill="FFFFFF"/>
    </w:rPr>
  </w:style>
  <w:style w:type="character" w:customStyle="1" w:styleId="Bodytext82">
    <w:name w:val="Body text (8)2"/>
    <w:basedOn w:val="Bodytext8"/>
    <w:rsid w:val="003D723B"/>
    <w:rPr>
      <w:u w:val="single"/>
    </w:rPr>
  </w:style>
  <w:style w:type="character" w:customStyle="1" w:styleId="BodytextSpacing0pt1">
    <w:name w:val="Body text + Spacing 0 pt1"/>
    <w:basedOn w:val="Bodytext"/>
    <w:rsid w:val="003D723B"/>
    <w:rPr>
      <w:u w:val="single"/>
    </w:rPr>
  </w:style>
  <w:style w:type="character" w:customStyle="1" w:styleId="TablecaptionItalic">
    <w:name w:val="Table caption + Italic"/>
    <w:aliases w:val="Spacing 0 pt55"/>
    <w:basedOn w:val="Tablecaption"/>
    <w:rsid w:val="003D723B"/>
    <w:rPr>
      <w:i/>
      <w:iCs/>
      <w:spacing w:val="-4"/>
    </w:rPr>
  </w:style>
  <w:style w:type="character" w:customStyle="1" w:styleId="TablecaptionSpacing0pt1">
    <w:name w:val="Table caption + Spacing 0 pt1"/>
    <w:basedOn w:val="Tablecaption"/>
    <w:rsid w:val="003D723B"/>
    <w:rPr>
      <w:u w:val="single"/>
    </w:rPr>
  </w:style>
  <w:style w:type="character" w:customStyle="1" w:styleId="Bodytext135pt1">
    <w:name w:val="Body text + 13.5 pt1"/>
    <w:aliases w:val="Bold18,Spacing 0 pt54"/>
    <w:basedOn w:val="Bodytext"/>
    <w:rsid w:val="003D723B"/>
    <w:rPr>
      <w:b/>
      <w:bCs/>
      <w:spacing w:val="-10"/>
      <w:sz w:val="27"/>
      <w:szCs w:val="27"/>
    </w:rPr>
  </w:style>
  <w:style w:type="character" w:customStyle="1" w:styleId="Bodytext95pt8">
    <w:name w:val="Body text + 9.5 pt8"/>
    <w:aliases w:val="Spacing 0 pt53"/>
    <w:basedOn w:val="Bodytext"/>
    <w:rsid w:val="003D723B"/>
    <w:rPr>
      <w:spacing w:val="0"/>
      <w:sz w:val="19"/>
      <w:szCs w:val="19"/>
    </w:rPr>
  </w:style>
  <w:style w:type="character" w:customStyle="1" w:styleId="Bodytext95pt7">
    <w:name w:val="Body text + 9.5 pt7"/>
    <w:aliases w:val="Italic19"/>
    <w:basedOn w:val="Bodytext"/>
    <w:rsid w:val="003D723B"/>
    <w:rPr>
      <w:i/>
      <w:iCs/>
      <w:sz w:val="19"/>
      <w:szCs w:val="19"/>
    </w:rPr>
  </w:style>
  <w:style w:type="character" w:customStyle="1" w:styleId="Bodytext10pt">
    <w:name w:val="Body text + 10 pt"/>
    <w:aliases w:val="Spacing 0 pt52"/>
    <w:basedOn w:val="Bodytext"/>
    <w:rsid w:val="003D723B"/>
    <w:rPr>
      <w:noProof/>
      <w:spacing w:val="-6"/>
      <w:sz w:val="20"/>
      <w:szCs w:val="20"/>
    </w:rPr>
  </w:style>
  <w:style w:type="character" w:customStyle="1" w:styleId="Bodytext10pt6">
    <w:name w:val="Body text + 10 pt6"/>
    <w:aliases w:val="Spacing 0 pt51"/>
    <w:basedOn w:val="Bodytext"/>
    <w:rsid w:val="003D723B"/>
    <w:rPr>
      <w:spacing w:val="-6"/>
      <w:sz w:val="20"/>
      <w:szCs w:val="20"/>
    </w:rPr>
  </w:style>
  <w:style w:type="character" w:customStyle="1" w:styleId="FootnoteSpacing0pt1">
    <w:name w:val="Footnote + Spacing 0 pt1"/>
    <w:basedOn w:val="Footnote"/>
    <w:rsid w:val="003D723B"/>
    <w:rPr>
      <w:spacing w:val="-4"/>
    </w:rPr>
  </w:style>
  <w:style w:type="character" w:customStyle="1" w:styleId="Bodytext19">
    <w:name w:val="Body text (19)_"/>
    <w:basedOn w:val="DefaultParagraphFont"/>
    <w:link w:val="Bodytext190"/>
    <w:rsid w:val="003D723B"/>
    <w:rPr>
      <w:rFonts w:ascii="CordiaUPC" w:hAnsi="CordiaUPC" w:cs="CordiaUPC"/>
      <w:b/>
      <w:bCs/>
      <w:noProof/>
      <w:sz w:val="37"/>
      <w:szCs w:val="37"/>
      <w:shd w:val="clear" w:color="auto" w:fill="FFFFFF"/>
    </w:rPr>
  </w:style>
  <w:style w:type="character" w:customStyle="1" w:styleId="Bodytext19TimesNewRoman">
    <w:name w:val="Body text (19) + Times New Roman"/>
    <w:aliases w:val="12 pt,Not Bold"/>
    <w:basedOn w:val="Bodytext19"/>
    <w:rsid w:val="003D723B"/>
    <w:rPr>
      <w:rFonts w:ascii="Times New Roman" w:hAnsi="Times New Roman" w:cs="Times New Roman"/>
      <w:sz w:val="24"/>
      <w:szCs w:val="24"/>
    </w:rPr>
  </w:style>
  <w:style w:type="character" w:customStyle="1" w:styleId="Bodytext200">
    <w:name w:val="Body text (20)_"/>
    <w:basedOn w:val="DefaultParagraphFont"/>
    <w:link w:val="Bodytext201"/>
    <w:rsid w:val="003D723B"/>
    <w:rPr>
      <w:rFonts w:ascii="CordiaUPC" w:hAnsi="CordiaUPC" w:cs="CordiaUPC"/>
      <w:b/>
      <w:bCs/>
      <w:noProof/>
      <w:sz w:val="37"/>
      <w:szCs w:val="37"/>
      <w:shd w:val="clear" w:color="auto" w:fill="FFFFFF"/>
    </w:rPr>
  </w:style>
  <w:style w:type="character" w:customStyle="1" w:styleId="Bodytext20TimesNewRoman">
    <w:name w:val="Body text (20) + Times New Roman"/>
    <w:aliases w:val="12.5 pt"/>
    <w:basedOn w:val="Bodytext200"/>
    <w:rsid w:val="003D723B"/>
    <w:rPr>
      <w:rFonts w:ascii="Times New Roman" w:hAnsi="Times New Roman" w:cs="Times New Roman"/>
      <w:sz w:val="25"/>
      <w:szCs w:val="25"/>
    </w:rPr>
  </w:style>
  <w:style w:type="character" w:customStyle="1" w:styleId="Bodytext12135pt">
    <w:name w:val="Body text (12) + 13.5 pt"/>
    <w:aliases w:val="Bold17,Spacing 0 pt50"/>
    <w:basedOn w:val="Bodytext12"/>
    <w:rsid w:val="003D723B"/>
    <w:rPr>
      <w:b/>
      <w:bCs/>
      <w:spacing w:val="-10"/>
      <w:sz w:val="27"/>
      <w:szCs w:val="27"/>
    </w:rPr>
  </w:style>
  <w:style w:type="character" w:customStyle="1" w:styleId="Heading33">
    <w:name w:val="Heading #3 (3)_"/>
    <w:basedOn w:val="DefaultParagraphFont"/>
    <w:link w:val="Heading330"/>
    <w:rsid w:val="003D723B"/>
    <w:rPr>
      <w:b/>
      <w:bCs/>
      <w:spacing w:val="-4"/>
      <w:sz w:val="27"/>
      <w:szCs w:val="27"/>
      <w:shd w:val="clear" w:color="auto" w:fill="FFFFFF"/>
    </w:rPr>
  </w:style>
  <w:style w:type="character" w:customStyle="1" w:styleId="Heading3317pt">
    <w:name w:val="Heading #3 (3) + 17 pt"/>
    <w:aliases w:val="Spacing 0 pt49"/>
    <w:basedOn w:val="Heading33"/>
    <w:rsid w:val="003D723B"/>
    <w:rPr>
      <w:spacing w:val="-7"/>
      <w:sz w:val="34"/>
      <w:szCs w:val="34"/>
    </w:rPr>
  </w:style>
  <w:style w:type="character" w:customStyle="1" w:styleId="Bodytext8pt">
    <w:name w:val="Body text + 8 pt"/>
    <w:aliases w:val="Spacing 0 pt48"/>
    <w:basedOn w:val="Bodytext"/>
    <w:rsid w:val="003D723B"/>
    <w:rPr>
      <w:spacing w:val="3"/>
      <w:sz w:val="16"/>
      <w:szCs w:val="16"/>
    </w:rPr>
  </w:style>
  <w:style w:type="character" w:customStyle="1" w:styleId="Bodytext85pt">
    <w:name w:val="Body text + 8.5 pt"/>
    <w:aliases w:val="Italic18,Spacing 0 pt47"/>
    <w:basedOn w:val="Bodytext"/>
    <w:rsid w:val="003D723B"/>
    <w:rPr>
      <w:i/>
      <w:iCs/>
      <w:spacing w:val="-4"/>
      <w:sz w:val="17"/>
      <w:szCs w:val="17"/>
    </w:rPr>
  </w:style>
  <w:style w:type="character" w:customStyle="1" w:styleId="BodytextVerdana2">
    <w:name w:val="Body text + Verdana2"/>
    <w:aliases w:val="11 pt1,Spacing 0 pt46"/>
    <w:basedOn w:val="Bodytext"/>
    <w:rsid w:val="003D723B"/>
    <w:rPr>
      <w:rFonts w:ascii="Verdana" w:hAnsi="Verdana" w:cs="Verdana"/>
      <w:noProof/>
      <w:spacing w:val="0"/>
      <w:sz w:val="22"/>
      <w:szCs w:val="22"/>
    </w:rPr>
  </w:style>
  <w:style w:type="character" w:customStyle="1" w:styleId="BodytextSegoeUI">
    <w:name w:val="Body text + Segoe UI"/>
    <w:aliases w:val="7.5 pt,Bold16,Spacing 1 pt4"/>
    <w:basedOn w:val="Bodytext"/>
    <w:rsid w:val="003D723B"/>
    <w:rPr>
      <w:rFonts w:ascii="Segoe UI" w:hAnsi="Segoe UI" w:cs="Segoe UI"/>
      <w:b/>
      <w:bCs/>
      <w:spacing w:val="39"/>
      <w:sz w:val="15"/>
      <w:szCs w:val="15"/>
    </w:rPr>
  </w:style>
  <w:style w:type="character" w:customStyle="1" w:styleId="Footnote3">
    <w:name w:val="Footnote (3)_"/>
    <w:basedOn w:val="DefaultParagraphFont"/>
    <w:link w:val="Footnote30"/>
    <w:rsid w:val="003D723B"/>
    <w:rPr>
      <w:sz w:val="23"/>
      <w:szCs w:val="23"/>
      <w:shd w:val="clear" w:color="auto" w:fill="FFFFFF"/>
    </w:rPr>
  </w:style>
  <w:style w:type="character" w:customStyle="1" w:styleId="Footnote4">
    <w:name w:val="Footnote (4)_"/>
    <w:basedOn w:val="DefaultParagraphFont"/>
    <w:link w:val="Footnote40"/>
    <w:rsid w:val="003D723B"/>
    <w:rPr>
      <w:i/>
      <w:iCs/>
      <w:spacing w:val="-4"/>
      <w:sz w:val="23"/>
      <w:szCs w:val="23"/>
      <w:shd w:val="clear" w:color="auto" w:fill="FFFFFF"/>
    </w:rPr>
  </w:style>
  <w:style w:type="character" w:customStyle="1" w:styleId="Bodytext4Spacing0pt">
    <w:name w:val="Body text (4) + Spacing 0 pt"/>
    <w:basedOn w:val="Bodytext4"/>
    <w:rsid w:val="003D723B"/>
    <w:rPr>
      <w:spacing w:val="0"/>
    </w:rPr>
  </w:style>
  <w:style w:type="character" w:customStyle="1" w:styleId="Bodytext21">
    <w:name w:val="Body text (21)_"/>
    <w:basedOn w:val="DefaultParagraphFont"/>
    <w:link w:val="Bodytext210"/>
    <w:rsid w:val="003D723B"/>
    <w:rPr>
      <w:shd w:val="clear" w:color="auto" w:fill="FFFFFF"/>
    </w:rPr>
  </w:style>
  <w:style w:type="character" w:customStyle="1" w:styleId="Bodytext95pt6">
    <w:name w:val="Body text + 9.5 pt6"/>
    <w:aliases w:val="Bold15,Spacing 0 pt45"/>
    <w:basedOn w:val="Bodytext"/>
    <w:rsid w:val="003D723B"/>
    <w:rPr>
      <w:b/>
      <w:bCs/>
      <w:spacing w:val="1"/>
      <w:sz w:val="19"/>
      <w:szCs w:val="19"/>
    </w:rPr>
  </w:style>
  <w:style w:type="character" w:customStyle="1" w:styleId="Bodytext10pt5">
    <w:name w:val="Body text + 10 pt5"/>
    <w:aliases w:val="Spacing 0 pt44"/>
    <w:basedOn w:val="Bodytext"/>
    <w:rsid w:val="003D723B"/>
    <w:rPr>
      <w:sz w:val="20"/>
      <w:szCs w:val="20"/>
    </w:rPr>
  </w:style>
  <w:style w:type="character" w:customStyle="1" w:styleId="Bodytext10pt4">
    <w:name w:val="Body text + 10 pt4"/>
    <w:aliases w:val="Italic17"/>
    <w:basedOn w:val="Bodytext"/>
    <w:rsid w:val="003D723B"/>
    <w:rPr>
      <w:i/>
      <w:iCs/>
      <w:sz w:val="20"/>
      <w:szCs w:val="20"/>
    </w:rPr>
  </w:style>
  <w:style w:type="character" w:customStyle="1" w:styleId="BodytextVerdana1">
    <w:name w:val="Body text + Verdana1"/>
    <w:aliases w:val="4 pt2,Spacing 0 pt43"/>
    <w:basedOn w:val="Bodytext"/>
    <w:rsid w:val="003D723B"/>
    <w:rPr>
      <w:rFonts w:ascii="Verdana" w:hAnsi="Verdana" w:cs="Verdana"/>
      <w:spacing w:val="2"/>
      <w:sz w:val="8"/>
      <w:szCs w:val="8"/>
    </w:rPr>
  </w:style>
  <w:style w:type="character" w:customStyle="1" w:styleId="Heading40">
    <w:name w:val="Heading #4_"/>
    <w:basedOn w:val="DefaultParagraphFont"/>
    <w:link w:val="Heading41"/>
    <w:rsid w:val="003D723B"/>
    <w:rPr>
      <w:i/>
      <w:iCs/>
      <w:spacing w:val="-4"/>
      <w:sz w:val="23"/>
      <w:szCs w:val="23"/>
      <w:shd w:val="clear" w:color="auto" w:fill="FFFFFF"/>
    </w:rPr>
  </w:style>
  <w:style w:type="character" w:customStyle="1" w:styleId="Heading4NotItalic">
    <w:name w:val="Heading #4 + Not Italic"/>
    <w:aliases w:val="Spacing 0 pt42"/>
    <w:basedOn w:val="Heading40"/>
    <w:rsid w:val="003D723B"/>
  </w:style>
  <w:style w:type="character" w:customStyle="1" w:styleId="Footnote285pt">
    <w:name w:val="Footnote (2) + 8.5 pt"/>
    <w:aliases w:val="Not Bold7,Italic16,Spacing 0 pt41"/>
    <w:basedOn w:val="Footnote2"/>
    <w:rsid w:val="003D723B"/>
    <w:rPr>
      <w:i/>
      <w:iCs/>
      <w:spacing w:val="-4"/>
      <w:sz w:val="17"/>
      <w:szCs w:val="17"/>
    </w:rPr>
  </w:style>
  <w:style w:type="character" w:customStyle="1" w:styleId="Tablecaption4">
    <w:name w:val="Table caption (4)_"/>
    <w:basedOn w:val="DefaultParagraphFont"/>
    <w:link w:val="Tablecaption40"/>
    <w:rsid w:val="003D723B"/>
    <w:rPr>
      <w:b/>
      <w:bCs/>
      <w:sz w:val="23"/>
      <w:szCs w:val="23"/>
      <w:shd w:val="clear" w:color="auto" w:fill="FFFFFF"/>
    </w:rPr>
  </w:style>
  <w:style w:type="character" w:customStyle="1" w:styleId="Headerorfooter5">
    <w:name w:val="Header or footer (5)_"/>
    <w:basedOn w:val="DefaultParagraphFont"/>
    <w:link w:val="Headerorfooter50"/>
    <w:rsid w:val="003D723B"/>
    <w:rPr>
      <w:rFonts w:ascii="Consolas" w:hAnsi="Consolas" w:cs="Consolas"/>
      <w:i/>
      <w:iCs/>
      <w:sz w:val="9"/>
      <w:szCs w:val="9"/>
      <w:shd w:val="clear" w:color="auto" w:fill="FFFFFF"/>
    </w:rPr>
  </w:style>
  <w:style w:type="character" w:customStyle="1" w:styleId="Headerorfooter2Spacing0pt1">
    <w:name w:val="Header or footer (2) + Spacing 0 pt1"/>
    <w:basedOn w:val="Headerorfooter2"/>
    <w:rsid w:val="003D723B"/>
    <w:rPr>
      <w:spacing w:val="0"/>
      <w:u w:val="single"/>
    </w:rPr>
  </w:style>
  <w:style w:type="character" w:customStyle="1" w:styleId="Tablecaption2Spacing0pt">
    <w:name w:val="Table caption (2) + Spacing 0 pt"/>
    <w:basedOn w:val="Tablecaption2"/>
    <w:rsid w:val="003D723B"/>
    <w:rPr>
      <w:noProof/>
      <w:spacing w:val="0"/>
    </w:rPr>
  </w:style>
  <w:style w:type="character" w:customStyle="1" w:styleId="Tablecaption2Spacing0pt1">
    <w:name w:val="Table caption (2) + Spacing 0 pt1"/>
    <w:basedOn w:val="Tablecaption2"/>
    <w:rsid w:val="003D723B"/>
    <w:rPr>
      <w:spacing w:val="0"/>
      <w:u w:val="single"/>
    </w:rPr>
  </w:style>
  <w:style w:type="character" w:customStyle="1" w:styleId="Bodytext95pt5">
    <w:name w:val="Body text + 9.5 pt5"/>
    <w:aliases w:val="Bold14,Spacing 0 pt40"/>
    <w:basedOn w:val="Bodytext"/>
    <w:rsid w:val="003D723B"/>
    <w:rPr>
      <w:b/>
      <w:bCs/>
      <w:sz w:val="19"/>
      <w:szCs w:val="19"/>
    </w:rPr>
  </w:style>
  <w:style w:type="character" w:customStyle="1" w:styleId="Bodytext95pt4">
    <w:name w:val="Body text + 9.5 pt4"/>
    <w:aliases w:val="Bold13,Spacing 0 pt39"/>
    <w:basedOn w:val="Bodytext"/>
    <w:rsid w:val="003D723B"/>
    <w:rPr>
      <w:b/>
      <w:bCs/>
      <w:sz w:val="19"/>
      <w:szCs w:val="19"/>
    </w:rPr>
  </w:style>
  <w:style w:type="character" w:customStyle="1" w:styleId="Bodytext55pt">
    <w:name w:val="Body text + 5.5 pt"/>
    <w:aliases w:val="Bold12,Spacing 1 pt3"/>
    <w:basedOn w:val="Bodytext"/>
    <w:rsid w:val="003D723B"/>
    <w:rPr>
      <w:b/>
      <w:bCs/>
      <w:spacing w:val="25"/>
      <w:sz w:val="11"/>
      <w:szCs w:val="11"/>
    </w:rPr>
  </w:style>
  <w:style w:type="character" w:customStyle="1" w:styleId="Bodytext11NotItalic1">
    <w:name w:val="Body text (11) + Not Italic1"/>
    <w:aliases w:val="Spacing 0 pt38"/>
    <w:basedOn w:val="Bodytext11"/>
    <w:rsid w:val="003D723B"/>
  </w:style>
  <w:style w:type="character" w:customStyle="1" w:styleId="Bodytext11Spacing0pt">
    <w:name w:val="Body text (11) + Spacing 0 pt"/>
    <w:basedOn w:val="Bodytext11"/>
    <w:rsid w:val="003D723B"/>
    <w:rPr>
      <w:spacing w:val="-3"/>
    </w:rPr>
  </w:style>
  <w:style w:type="character" w:customStyle="1" w:styleId="Bodytext10pt3">
    <w:name w:val="Body text + 10 pt3"/>
    <w:basedOn w:val="Bodytext"/>
    <w:rsid w:val="003D723B"/>
    <w:rPr>
      <w:sz w:val="20"/>
      <w:szCs w:val="20"/>
    </w:rPr>
  </w:style>
  <w:style w:type="character" w:customStyle="1" w:styleId="Bodytext22">
    <w:name w:val="Body text (22)_"/>
    <w:basedOn w:val="DefaultParagraphFont"/>
    <w:link w:val="Bodytext220"/>
    <w:rsid w:val="003D723B"/>
    <w:rPr>
      <w:i/>
      <w:iCs/>
      <w:spacing w:val="-6"/>
      <w:sz w:val="25"/>
      <w:szCs w:val="25"/>
      <w:shd w:val="clear" w:color="auto" w:fill="FFFFFF"/>
    </w:rPr>
  </w:style>
  <w:style w:type="character" w:customStyle="1" w:styleId="Bodytext22115pt">
    <w:name w:val="Body text (22) + 11.5 pt"/>
    <w:aliases w:val="Bold11,Not Italic5,Spacing 0 pt37"/>
    <w:basedOn w:val="Bodytext22"/>
    <w:rsid w:val="003D723B"/>
    <w:rPr>
      <w:b/>
      <w:bCs/>
      <w:spacing w:val="0"/>
      <w:sz w:val="23"/>
      <w:szCs w:val="23"/>
    </w:rPr>
  </w:style>
  <w:style w:type="character" w:customStyle="1" w:styleId="Footnote5">
    <w:name w:val="Footnote (5)_"/>
    <w:basedOn w:val="DefaultParagraphFont"/>
    <w:link w:val="Footnote50"/>
    <w:rsid w:val="003D723B"/>
    <w:rPr>
      <w:i/>
      <w:iCs/>
      <w:spacing w:val="-4"/>
      <w:sz w:val="17"/>
      <w:szCs w:val="17"/>
      <w:shd w:val="clear" w:color="auto" w:fill="FFFFFF"/>
    </w:rPr>
  </w:style>
  <w:style w:type="character" w:customStyle="1" w:styleId="Footnote6">
    <w:name w:val="Footnote (6)_"/>
    <w:basedOn w:val="DefaultParagraphFont"/>
    <w:link w:val="Footnote60"/>
    <w:rsid w:val="003D723B"/>
    <w:rPr>
      <w:rFonts w:ascii="CordiaUPC" w:hAnsi="CordiaUPC" w:cs="CordiaUPC"/>
      <w:noProof/>
      <w:sz w:val="13"/>
      <w:szCs w:val="13"/>
      <w:shd w:val="clear" w:color="auto" w:fill="FFFFFF"/>
    </w:rPr>
  </w:style>
  <w:style w:type="character" w:customStyle="1" w:styleId="Headerorfooter6">
    <w:name w:val="Header or footer (6)_"/>
    <w:basedOn w:val="DefaultParagraphFont"/>
    <w:link w:val="Headerorfooter60"/>
    <w:rsid w:val="003D723B"/>
    <w:rPr>
      <w:rFonts w:ascii="Segoe UI" w:hAnsi="Segoe UI" w:cs="Segoe UI"/>
      <w:noProof/>
      <w:w w:val="150"/>
      <w:sz w:val="8"/>
      <w:szCs w:val="8"/>
      <w:shd w:val="clear" w:color="auto" w:fill="FFFFFF"/>
    </w:rPr>
  </w:style>
  <w:style w:type="character" w:customStyle="1" w:styleId="Bodytext22NotItalic">
    <w:name w:val="Body text (22) + Not Italic"/>
    <w:aliases w:val="Spacing 0 pt36"/>
    <w:basedOn w:val="Bodytext22"/>
    <w:rsid w:val="003D723B"/>
    <w:rPr>
      <w:spacing w:val="-3"/>
    </w:rPr>
  </w:style>
  <w:style w:type="character" w:customStyle="1" w:styleId="Bodytext23">
    <w:name w:val="Body text (23)_"/>
    <w:basedOn w:val="DefaultParagraphFont"/>
    <w:link w:val="Bodytext230"/>
    <w:rsid w:val="003D723B"/>
    <w:rPr>
      <w:i/>
      <w:iCs/>
      <w:spacing w:val="-4"/>
      <w:sz w:val="17"/>
      <w:szCs w:val="17"/>
      <w:shd w:val="clear" w:color="auto" w:fill="FFFFFF"/>
    </w:rPr>
  </w:style>
  <w:style w:type="character" w:customStyle="1" w:styleId="Bodytext24">
    <w:name w:val="Body text (24)_"/>
    <w:basedOn w:val="DefaultParagraphFont"/>
    <w:link w:val="Bodytext240"/>
    <w:rsid w:val="003D723B"/>
    <w:rPr>
      <w:rFonts w:ascii="Segoe UI" w:hAnsi="Segoe UI" w:cs="Segoe UI"/>
      <w:i/>
      <w:iCs/>
      <w:noProof/>
      <w:sz w:val="14"/>
      <w:szCs w:val="14"/>
      <w:shd w:val="clear" w:color="auto" w:fill="FFFFFF"/>
    </w:rPr>
  </w:style>
  <w:style w:type="character" w:customStyle="1" w:styleId="Bodytext812pt">
    <w:name w:val="Body text (8) + 12 pt"/>
    <w:aliases w:val="Bold10,Spacing 0 pt35"/>
    <w:basedOn w:val="Bodytext8"/>
    <w:rsid w:val="003D723B"/>
    <w:rPr>
      <w:b/>
      <w:bCs/>
      <w:spacing w:val="14"/>
      <w:sz w:val="24"/>
      <w:szCs w:val="24"/>
    </w:rPr>
  </w:style>
  <w:style w:type="character" w:customStyle="1" w:styleId="Bodytext45pt">
    <w:name w:val="Body text + 4.5 pt"/>
    <w:aliases w:val="Italic15,Spacing 0 pt34"/>
    <w:basedOn w:val="Bodytext"/>
    <w:rsid w:val="003D723B"/>
    <w:rPr>
      <w:i/>
      <w:iCs/>
      <w:spacing w:val="19"/>
      <w:sz w:val="9"/>
      <w:szCs w:val="9"/>
    </w:rPr>
  </w:style>
  <w:style w:type="character" w:customStyle="1" w:styleId="Bodytext9pt">
    <w:name w:val="Body text + 9 pt"/>
    <w:aliases w:val="Bold9,Italic14,Spacing 0 pt33"/>
    <w:basedOn w:val="Bodytext"/>
    <w:rsid w:val="003D723B"/>
    <w:rPr>
      <w:b/>
      <w:bCs/>
      <w:i/>
      <w:iCs/>
      <w:spacing w:val="2"/>
      <w:sz w:val="18"/>
      <w:szCs w:val="18"/>
    </w:rPr>
  </w:style>
  <w:style w:type="character" w:customStyle="1" w:styleId="Bodytext55pt1">
    <w:name w:val="Body text + 5.5 pt1"/>
    <w:aliases w:val="Small Caps,Spacing 0 pt32"/>
    <w:basedOn w:val="Bodytext"/>
    <w:rsid w:val="003D723B"/>
    <w:rPr>
      <w:smallCaps/>
      <w:spacing w:val="-3"/>
      <w:sz w:val="11"/>
      <w:szCs w:val="11"/>
    </w:rPr>
  </w:style>
  <w:style w:type="character" w:customStyle="1" w:styleId="Bodytext95pt3">
    <w:name w:val="Body text + 9.5 pt3"/>
    <w:aliases w:val="Spacing 0 pt31"/>
    <w:basedOn w:val="Bodytext"/>
    <w:rsid w:val="003D723B"/>
    <w:rPr>
      <w:sz w:val="19"/>
      <w:szCs w:val="19"/>
    </w:rPr>
  </w:style>
  <w:style w:type="character" w:customStyle="1" w:styleId="HeaderorfooterSpacing0pt2">
    <w:name w:val="Header or footer + Spacing 0 pt2"/>
    <w:basedOn w:val="Headerorfooter"/>
    <w:rsid w:val="003D723B"/>
    <w:rPr>
      <w:spacing w:val="1"/>
    </w:rPr>
  </w:style>
  <w:style w:type="character" w:customStyle="1" w:styleId="Bodytext95pt2">
    <w:name w:val="Body text + 9.5 pt2"/>
    <w:aliases w:val="Italic13,Spacing 1 pt2"/>
    <w:basedOn w:val="Bodytext"/>
    <w:rsid w:val="003D723B"/>
    <w:rPr>
      <w:i/>
      <w:iCs/>
      <w:spacing w:val="28"/>
      <w:sz w:val="19"/>
      <w:szCs w:val="19"/>
    </w:rPr>
  </w:style>
  <w:style w:type="character" w:customStyle="1" w:styleId="Bodytext10pt2">
    <w:name w:val="Body text + 10 pt2"/>
    <w:aliases w:val="Italic12,Spacing 0 pt30"/>
    <w:basedOn w:val="Bodytext"/>
    <w:rsid w:val="003D723B"/>
    <w:rPr>
      <w:i/>
      <w:iCs/>
      <w:spacing w:val="-8"/>
      <w:sz w:val="20"/>
      <w:szCs w:val="20"/>
    </w:rPr>
  </w:style>
  <w:style w:type="character" w:customStyle="1" w:styleId="Bodytext8Spacing0pt">
    <w:name w:val="Body text (8) + Spacing 0 pt"/>
    <w:basedOn w:val="Bodytext8"/>
    <w:rsid w:val="003D723B"/>
    <w:rPr>
      <w:spacing w:val="1"/>
      <w:u w:val="single"/>
    </w:rPr>
  </w:style>
  <w:style w:type="character" w:customStyle="1" w:styleId="Bodytext8Spacing0pt1">
    <w:name w:val="Body text (8) + Spacing 0 pt1"/>
    <w:basedOn w:val="Bodytext8"/>
    <w:rsid w:val="003D723B"/>
    <w:rPr>
      <w:spacing w:val="1"/>
    </w:rPr>
  </w:style>
  <w:style w:type="character" w:customStyle="1" w:styleId="Bodytext875pt">
    <w:name w:val="Body text (8) + 7.5 pt"/>
    <w:aliases w:val="Bold8,Not Italic4,Spacing 0 pt29"/>
    <w:basedOn w:val="Bodytext8"/>
    <w:rsid w:val="003D723B"/>
    <w:rPr>
      <w:b/>
      <w:bCs/>
      <w:noProof/>
      <w:spacing w:val="-2"/>
      <w:sz w:val="15"/>
      <w:szCs w:val="15"/>
    </w:rPr>
  </w:style>
  <w:style w:type="character" w:customStyle="1" w:styleId="Bodytext885pt">
    <w:name w:val="Body text (8) + 8.5 pt"/>
    <w:basedOn w:val="Bodytext8"/>
    <w:rsid w:val="003D723B"/>
    <w:rPr>
      <w:sz w:val="17"/>
      <w:szCs w:val="17"/>
    </w:rPr>
  </w:style>
  <w:style w:type="character" w:customStyle="1" w:styleId="Bodytext818pt">
    <w:name w:val="Body text (8) + 18 pt"/>
    <w:aliases w:val="Spacing -1 pt"/>
    <w:basedOn w:val="Bodytext8"/>
    <w:rsid w:val="003D723B"/>
    <w:rPr>
      <w:spacing w:val="-20"/>
      <w:sz w:val="36"/>
      <w:szCs w:val="36"/>
    </w:rPr>
  </w:style>
  <w:style w:type="character" w:customStyle="1" w:styleId="Bodytext2375pt">
    <w:name w:val="Body text (23) + 7.5 pt"/>
    <w:aliases w:val="Bold7,Not Italic3,Spacing 0 pt28"/>
    <w:basedOn w:val="Bodytext23"/>
    <w:rsid w:val="003D723B"/>
    <w:rPr>
      <w:b/>
      <w:bCs/>
      <w:spacing w:val="-2"/>
      <w:sz w:val="15"/>
      <w:szCs w:val="15"/>
    </w:rPr>
  </w:style>
  <w:style w:type="character" w:customStyle="1" w:styleId="Bodytext25">
    <w:name w:val="Body text (25)_"/>
    <w:basedOn w:val="DefaultParagraphFont"/>
    <w:link w:val="Bodytext250"/>
    <w:rsid w:val="003D723B"/>
    <w:rPr>
      <w:i/>
      <w:iCs/>
      <w:spacing w:val="-2"/>
      <w:sz w:val="17"/>
      <w:szCs w:val="17"/>
      <w:shd w:val="clear" w:color="auto" w:fill="FFFFFF"/>
    </w:rPr>
  </w:style>
  <w:style w:type="character" w:customStyle="1" w:styleId="Bodytext85pt2">
    <w:name w:val="Body text + 8.5 pt2"/>
    <w:aliases w:val="Italic11"/>
    <w:basedOn w:val="Bodytext"/>
    <w:rsid w:val="003D723B"/>
    <w:rPr>
      <w:i/>
      <w:iCs/>
      <w:sz w:val="17"/>
      <w:szCs w:val="17"/>
    </w:rPr>
  </w:style>
  <w:style w:type="character" w:customStyle="1" w:styleId="Bodytext26">
    <w:name w:val="Body text (26)_"/>
    <w:basedOn w:val="DefaultParagraphFont"/>
    <w:link w:val="Bodytext260"/>
    <w:rsid w:val="003D723B"/>
    <w:rPr>
      <w:i/>
      <w:iCs/>
      <w:spacing w:val="-3"/>
      <w:sz w:val="22"/>
      <w:szCs w:val="22"/>
      <w:shd w:val="clear" w:color="auto" w:fill="FFFFFF"/>
    </w:rPr>
  </w:style>
  <w:style w:type="character" w:customStyle="1" w:styleId="Bodytext26Constantia">
    <w:name w:val="Body text (26) + Constantia"/>
    <w:aliases w:val="12 pt1,Not Italic2,Spacing 0 pt27"/>
    <w:basedOn w:val="Bodytext26"/>
    <w:rsid w:val="003D723B"/>
    <w:rPr>
      <w:rFonts w:ascii="Constantia" w:hAnsi="Constantia" w:cs="Constantia"/>
      <w:spacing w:val="0"/>
      <w:sz w:val="24"/>
      <w:szCs w:val="24"/>
    </w:rPr>
  </w:style>
  <w:style w:type="character" w:customStyle="1" w:styleId="Bodytext26115pt">
    <w:name w:val="Body text (26) + 11.5 pt"/>
    <w:aliases w:val="Spacing 0 pt26"/>
    <w:basedOn w:val="Bodytext26"/>
    <w:rsid w:val="003D723B"/>
    <w:rPr>
      <w:spacing w:val="-4"/>
      <w:sz w:val="23"/>
      <w:szCs w:val="23"/>
    </w:rPr>
  </w:style>
  <w:style w:type="character" w:customStyle="1" w:styleId="BodytextCorbel">
    <w:name w:val="Body text + Corbel"/>
    <w:aliases w:val="6 pt,Spacing 0 pt25"/>
    <w:basedOn w:val="Bodytext"/>
    <w:rsid w:val="003D723B"/>
    <w:rPr>
      <w:rFonts w:ascii="Corbel" w:hAnsi="Corbel" w:cs="Corbel"/>
      <w:noProof/>
      <w:spacing w:val="0"/>
      <w:sz w:val="12"/>
      <w:szCs w:val="12"/>
    </w:rPr>
  </w:style>
  <w:style w:type="character" w:customStyle="1" w:styleId="Bodytext85pt1">
    <w:name w:val="Body text + 8.5 pt1"/>
    <w:aliases w:val="Italic10,Spacing 0 pt24"/>
    <w:basedOn w:val="Bodytext"/>
    <w:rsid w:val="003D723B"/>
    <w:rPr>
      <w:i/>
      <w:iCs/>
      <w:spacing w:val="-4"/>
      <w:sz w:val="17"/>
      <w:szCs w:val="17"/>
    </w:rPr>
  </w:style>
  <w:style w:type="character" w:customStyle="1" w:styleId="Bodytext10pt1">
    <w:name w:val="Body text + 10 pt1"/>
    <w:aliases w:val="Italic9,Spacing 0 pt23"/>
    <w:basedOn w:val="Bodytext"/>
    <w:rsid w:val="003D723B"/>
    <w:rPr>
      <w:i/>
      <w:iCs/>
      <w:spacing w:val="15"/>
      <w:sz w:val="20"/>
      <w:szCs w:val="20"/>
    </w:rPr>
  </w:style>
  <w:style w:type="character" w:customStyle="1" w:styleId="Bodytext9pt3">
    <w:name w:val="Body text + 9 pt3"/>
    <w:aliases w:val="Bold6,Italic8,Spacing 0 pt22"/>
    <w:basedOn w:val="Bodytext"/>
    <w:rsid w:val="003D723B"/>
    <w:rPr>
      <w:b/>
      <w:bCs/>
      <w:i/>
      <w:iCs/>
      <w:spacing w:val="14"/>
      <w:sz w:val="18"/>
      <w:szCs w:val="18"/>
    </w:rPr>
  </w:style>
  <w:style w:type="character" w:customStyle="1" w:styleId="Bodytext9pt2">
    <w:name w:val="Body text + 9 pt2"/>
    <w:aliases w:val="Italic7,Spacing 0 pt21"/>
    <w:basedOn w:val="Bodytext"/>
    <w:rsid w:val="003D723B"/>
    <w:rPr>
      <w:i/>
      <w:iCs/>
      <w:noProof/>
      <w:spacing w:val="0"/>
      <w:sz w:val="18"/>
      <w:szCs w:val="18"/>
    </w:rPr>
  </w:style>
  <w:style w:type="character" w:customStyle="1" w:styleId="BodytextConstantia">
    <w:name w:val="Body text + Constantia"/>
    <w:aliases w:val="6.5 pt,Italic6,Spacing 0 pt20"/>
    <w:basedOn w:val="Bodytext"/>
    <w:rsid w:val="003D723B"/>
    <w:rPr>
      <w:rFonts w:ascii="Constantia" w:hAnsi="Constantia" w:cs="Constantia"/>
      <w:i/>
      <w:iCs/>
      <w:noProof/>
      <w:spacing w:val="0"/>
      <w:sz w:val="13"/>
      <w:szCs w:val="13"/>
    </w:rPr>
  </w:style>
  <w:style w:type="character" w:customStyle="1" w:styleId="Bodytext18pt">
    <w:name w:val="Body text + 18 pt"/>
    <w:aliases w:val="Italic5,Spacing -1 pt2"/>
    <w:basedOn w:val="Bodytext"/>
    <w:rsid w:val="003D723B"/>
    <w:rPr>
      <w:i/>
      <w:iCs/>
      <w:noProof/>
      <w:spacing w:val="-20"/>
      <w:sz w:val="36"/>
      <w:szCs w:val="36"/>
    </w:rPr>
  </w:style>
  <w:style w:type="character" w:customStyle="1" w:styleId="Bodytext15Spacing0pt">
    <w:name w:val="Body text (15) + Spacing 0 pt"/>
    <w:basedOn w:val="Bodytext15"/>
    <w:rsid w:val="003D723B"/>
    <w:rPr>
      <w:spacing w:val="-7"/>
    </w:rPr>
  </w:style>
  <w:style w:type="character" w:customStyle="1" w:styleId="Headerorfooter23">
    <w:name w:val="Header or footer (2)3"/>
    <w:basedOn w:val="Headerorfooter2"/>
    <w:rsid w:val="003D723B"/>
  </w:style>
  <w:style w:type="character" w:customStyle="1" w:styleId="Tableofcontents2Spacing0pt">
    <w:name w:val="Table of contents (2) + Spacing 0 pt"/>
    <w:basedOn w:val="TOC2Char"/>
    <w:rsid w:val="003D723B"/>
    <w:rPr>
      <w:spacing w:val="1"/>
    </w:rPr>
  </w:style>
  <w:style w:type="character" w:customStyle="1" w:styleId="Tableofcontents210pt">
    <w:name w:val="Table of contents (2) + 10 pt"/>
    <w:aliases w:val="Not Bold6,Spacing 0 pt19"/>
    <w:basedOn w:val="TOC2Char"/>
    <w:rsid w:val="003D723B"/>
    <w:rPr>
      <w:spacing w:val="-2"/>
      <w:sz w:val="20"/>
      <w:szCs w:val="20"/>
    </w:rPr>
  </w:style>
  <w:style w:type="character" w:customStyle="1" w:styleId="Tableofcontents211pt">
    <w:name w:val="Table of contents (2) + 11 pt"/>
    <w:aliases w:val="Not Bold5,Spacing 0 pt18"/>
    <w:basedOn w:val="TOC2Char"/>
    <w:rsid w:val="003D723B"/>
    <w:rPr>
      <w:spacing w:val="1"/>
      <w:sz w:val="22"/>
      <w:szCs w:val="22"/>
    </w:rPr>
  </w:style>
  <w:style w:type="character" w:customStyle="1" w:styleId="Tableofcontents10pt">
    <w:name w:val="Table of contents + 10 pt"/>
    <w:basedOn w:val="TOC3Char"/>
    <w:rsid w:val="003D723B"/>
    <w:rPr>
      <w:sz w:val="20"/>
      <w:szCs w:val="20"/>
    </w:rPr>
  </w:style>
  <w:style w:type="character" w:customStyle="1" w:styleId="Bodytext28">
    <w:name w:val="Body text (28)_"/>
    <w:basedOn w:val="DefaultParagraphFont"/>
    <w:link w:val="Bodytext280"/>
    <w:rsid w:val="003D723B"/>
    <w:rPr>
      <w:rFonts w:ascii="Corbel" w:hAnsi="Corbel" w:cs="Corbel"/>
      <w:noProof/>
      <w:sz w:val="27"/>
      <w:szCs w:val="27"/>
      <w:shd w:val="clear" w:color="auto" w:fill="FFFFFF"/>
    </w:rPr>
  </w:style>
  <w:style w:type="character" w:customStyle="1" w:styleId="Bodytext29">
    <w:name w:val="Body text (29)_"/>
    <w:basedOn w:val="DefaultParagraphFont"/>
    <w:link w:val="Bodytext290"/>
    <w:rsid w:val="003D723B"/>
    <w:rPr>
      <w:rFonts w:ascii="Corbel" w:hAnsi="Corbel" w:cs="Corbel"/>
      <w:noProof/>
      <w:sz w:val="25"/>
      <w:szCs w:val="25"/>
      <w:shd w:val="clear" w:color="auto" w:fill="FFFFFF"/>
    </w:rPr>
  </w:style>
  <w:style w:type="character" w:customStyle="1" w:styleId="Bodytext27">
    <w:name w:val="Body text (27)_"/>
    <w:basedOn w:val="DefaultParagraphFont"/>
    <w:link w:val="Bodytext270"/>
    <w:rsid w:val="003D723B"/>
    <w:rPr>
      <w:i/>
      <w:iCs/>
      <w:noProof/>
      <w:sz w:val="9"/>
      <w:szCs w:val="9"/>
      <w:shd w:val="clear" w:color="auto" w:fill="FFFFFF"/>
    </w:rPr>
  </w:style>
  <w:style w:type="character" w:customStyle="1" w:styleId="Heading6">
    <w:name w:val="Heading #6_"/>
    <w:basedOn w:val="DefaultParagraphFont"/>
    <w:link w:val="Heading60"/>
    <w:rsid w:val="003D723B"/>
    <w:rPr>
      <w:b/>
      <w:bCs/>
      <w:sz w:val="23"/>
      <w:szCs w:val="23"/>
      <w:shd w:val="clear" w:color="auto" w:fill="FFFFFF"/>
    </w:rPr>
  </w:style>
  <w:style w:type="character" w:customStyle="1" w:styleId="Heading62">
    <w:name w:val="Heading #6 (2)_"/>
    <w:basedOn w:val="DefaultParagraphFont"/>
    <w:link w:val="Heading620"/>
    <w:rsid w:val="003D723B"/>
    <w:rPr>
      <w:sz w:val="23"/>
      <w:szCs w:val="23"/>
      <w:shd w:val="clear" w:color="auto" w:fill="FFFFFF"/>
    </w:rPr>
  </w:style>
  <w:style w:type="character" w:customStyle="1" w:styleId="Footnote575pt">
    <w:name w:val="Footnote (5) + 7.5 pt"/>
    <w:aliases w:val="Bold5,Not Italic1,Spacing 0 pt17"/>
    <w:basedOn w:val="Footnote5"/>
    <w:rsid w:val="003D723B"/>
    <w:rPr>
      <w:b/>
      <w:bCs/>
      <w:spacing w:val="-2"/>
      <w:sz w:val="15"/>
      <w:szCs w:val="15"/>
    </w:rPr>
  </w:style>
  <w:style w:type="character" w:customStyle="1" w:styleId="Heading5">
    <w:name w:val="Heading #5_"/>
    <w:basedOn w:val="DefaultParagraphFont"/>
    <w:link w:val="Heading50"/>
    <w:rsid w:val="003D723B"/>
    <w:rPr>
      <w:sz w:val="23"/>
      <w:szCs w:val="23"/>
      <w:shd w:val="clear" w:color="auto" w:fill="FFFFFF"/>
    </w:rPr>
  </w:style>
  <w:style w:type="character" w:customStyle="1" w:styleId="Headerorfooter3Spacing0pt">
    <w:name w:val="Header or footer (3) + Spacing 0 pt"/>
    <w:basedOn w:val="Headerorfooter3"/>
    <w:rsid w:val="003D723B"/>
    <w:rPr>
      <w:noProof/>
      <w:spacing w:val="0"/>
    </w:rPr>
  </w:style>
  <w:style w:type="character" w:customStyle="1" w:styleId="Bodytext300">
    <w:name w:val="Body text (30)_"/>
    <w:basedOn w:val="DefaultParagraphFont"/>
    <w:link w:val="Bodytext301"/>
    <w:rsid w:val="003D723B"/>
    <w:rPr>
      <w:noProof/>
      <w:w w:val="150"/>
      <w:sz w:val="13"/>
      <w:szCs w:val="13"/>
      <w:shd w:val="clear" w:color="auto" w:fill="FFFFFF"/>
    </w:rPr>
  </w:style>
  <w:style w:type="character" w:customStyle="1" w:styleId="Tablecaption135pt">
    <w:name w:val="Table caption + 13.5 pt"/>
    <w:aliases w:val="Bold4"/>
    <w:basedOn w:val="Tablecaption"/>
    <w:rsid w:val="003D723B"/>
    <w:rPr>
      <w:b/>
      <w:bCs/>
      <w:sz w:val="27"/>
      <w:szCs w:val="27"/>
    </w:rPr>
  </w:style>
  <w:style w:type="character" w:customStyle="1" w:styleId="HeaderorfooterSpacing0pt1">
    <w:name w:val="Header or footer + Spacing 0 pt1"/>
    <w:basedOn w:val="Headerorfooter"/>
    <w:rsid w:val="003D723B"/>
    <w:rPr>
      <w:spacing w:val="1"/>
      <w:u w:val="single"/>
    </w:rPr>
  </w:style>
  <w:style w:type="character" w:customStyle="1" w:styleId="Bodytext31">
    <w:name w:val="Body text (31)_"/>
    <w:basedOn w:val="DefaultParagraphFont"/>
    <w:link w:val="Bodytext310"/>
    <w:rsid w:val="003D723B"/>
    <w:rPr>
      <w:b/>
      <w:bCs/>
      <w:spacing w:val="-3"/>
      <w:sz w:val="27"/>
      <w:szCs w:val="27"/>
      <w:shd w:val="clear" w:color="auto" w:fill="FFFFFF"/>
    </w:rPr>
  </w:style>
  <w:style w:type="character" w:customStyle="1" w:styleId="Bodytext6NotBold1">
    <w:name w:val="Body text (6) + Not Bold1"/>
    <w:aliases w:val="Italic4"/>
    <w:basedOn w:val="Bodytext6"/>
    <w:rsid w:val="003D723B"/>
    <w:rPr>
      <w:i/>
      <w:iCs/>
    </w:rPr>
  </w:style>
  <w:style w:type="character" w:customStyle="1" w:styleId="Bodytext50">
    <w:name w:val="Body text (5)"/>
    <w:basedOn w:val="Bodytext5"/>
    <w:rsid w:val="003D723B"/>
  </w:style>
  <w:style w:type="character" w:customStyle="1" w:styleId="Headerorfooter7">
    <w:name w:val="Header or footer (7)_"/>
    <w:basedOn w:val="DefaultParagraphFont"/>
    <w:link w:val="Headerorfooter70"/>
    <w:rsid w:val="003D723B"/>
    <w:rPr>
      <w:rFonts w:ascii="Consolas" w:hAnsi="Consolas" w:cs="Consolas"/>
      <w:spacing w:val="21"/>
      <w:sz w:val="17"/>
      <w:szCs w:val="17"/>
      <w:shd w:val="clear" w:color="auto" w:fill="FFFFFF"/>
    </w:rPr>
  </w:style>
  <w:style w:type="character" w:customStyle="1" w:styleId="Headerorfooter745pt">
    <w:name w:val="Header or footer (7) + 4.5 pt"/>
    <w:aliases w:val="Italic3,Spacing 0 pt16"/>
    <w:basedOn w:val="Headerorfooter7"/>
    <w:rsid w:val="003D723B"/>
    <w:rPr>
      <w:i/>
      <w:iCs/>
      <w:noProof/>
      <w:spacing w:val="8"/>
      <w:sz w:val="9"/>
      <w:szCs w:val="9"/>
    </w:rPr>
  </w:style>
  <w:style w:type="character" w:customStyle="1" w:styleId="Bodytext32">
    <w:name w:val="Body text (32)_"/>
    <w:basedOn w:val="DefaultParagraphFont"/>
    <w:link w:val="Bodytext320"/>
    <w:rsid w:val="003D723B"/>
    <w:rPr>
      <w:rFonts w:ascii="Candara" w:hAnsi="Candara" w:cs="Candara"/>
      <w:noProof/>
      <w:sz w:val="11"/>
      <w:szCs w:val="11"/>
      <w:shd w:val="clear" w:color="auto" w:fill="FFFFFF"/>
    </w:rPr>
  </w:style>
  <w:style w:type="character" w:customStyle="1" w:styleId="BodytextItalic1">
    <w:name w:val="Body text + Italic1"/>
    <w:aliases w:val="Spacing 0 pt15"/>
    <w:basedOn w:val="Bodytext"/>
    <w:rsid w:val="003D723B"/>
    <w:rPr>
      <w:i/>
      <w:iCs/>
      <w:noProof/>
      <w:spacing w:val="-4"/>
      <w:u w:val="single"/>
    </w:rPr>
  </w:style>
  <w:style w:type="character" w:customStyle="1" w:styleId="Bodytext89pt">
    <w:name w:val="Body text (8) + 9 pt"/>
    <w:aliases w:val="Bold3,Spacing 0 pt14"/>
    <w:basedOn w:val="Bodytext8"/>
    <w:rsid w:val="003D723B"/>
    <w:rPr>
      <w:b/>
      <w:bCs/>
      <w:spacing w:val="-2"/>
      <w:sz w:val="18"/>
      <w:szCs w:val="18"/>
    </w:rPr>
  </w:style>
  <w:style w:type="character" w:customStyle="1" w:styleId="Bodytext95pt1">
    <w:name w:val="Body text + 9.5 pt1"/>
    <w:aliases w:val="Spacing 0 pt13"/>
    <w:basedOn w:val="Bodytext"/>
    <w:rsid w:val="003D723B"/>
    <w:rPr>
      <w:spacing w:val="2"/>
      <w:sz w:val="19"/>
      <w:szCs w:val="19"/>
    </w:rPr>
  </w:style>
  <w:style w:type="character" w:customStyle="1" w:styleId="Bodytext9pt1">
    <w:name w:val="Body text + 9 pt1"/>
    <w:aliases w:val="Bold2,Italic2"/>
    <w:basedOn w:val="Bodytext"/>
    <w:rsid w:val="003D723B"/>
    <w:rPr>
      <w:b/>
      <w:bCs/>
      <w:i/>
      <w:iCs/>
      <w:sz w:val="18"/>
      <w:szCs w:val="18"/>
    </w:rPr>
  </w:style>
  <w:style w:type="character" w:customStyle="1" w:styleId="Headerorfooter8">
    <w:name w:val="Header or footer (8)_"/>
    <w:basedOn w:val="DefaultParagraphFont"/>
    <w:link w:val="Headerorfooter80"/>
    <w:rsid w:val="003D723B"/>
    <w:rPr>
      <w:rFonts w:ascii="CordiaUPC" w:hAnsi="CordiaUPC" w:cs="CordiaUPC"/>
      <w:spacing w:val="22"/>
      <w:sz w:val="26"/>
      <w:szCs w:val="26"/>
      <w:shd w:val="clear" w:color="auto" w:fill="FFFFFF"/>
    </w:rPr>
  </w:style>
  <w:style w:type="character" w:customStyle="1" w:styleId="Bodytext33">
    <w:name w:val="Body text (33)_"/>
    <w:basedOn w:val="DefaultParagraphFont"/>
    <w:link w:val="Bodytext330"/>
    <w:rsid w:val="003D723B"/>
    <w:rPr>
      <w:rFonts w:ascii="Corbel" w:hAnsi="Corbel" w:cs="Corbel"/>
      <w:b/>
      <w:bCs/>
      <w:noProof/>
      <w:sz w:val="21"/>
      <w:szCs w:val="21"/>
      <w:shd w:val="clear" w:color="auto" w:fill="FFFFFF"/>
    </w:rPr>
  </w:style>
  <w:style w:type="character" w:customStyle="1" w:styleId="Bodytext33Consolas">
    <w:name w:val="Body text (33) + Consolas"/>
    <w:aliases w:val="Not Bold4"/>
    <w:basedOn w:val="Bodytext33"/>
    <w:rsid w:val="003D723B"/>
    <w:rPr>
      <w:rFonts w:ascii="Consolas" w:hAnsi="Consolas" w:cs="Consolas"/>
    </w:rPr>
  </w:style>
  <w:style w:type="character" w:customStyle="1" w:styleId="Bodytext6Spacing0pt1">
    <w:name w:val="Body text (6) + Spacing 0 pt1"/>
    <w:basedOn w:val="Bodytext6"/>
    <w:rsid w:val="003D723B"/>
    <w:rPr>
      <w:spacing w:val="0"/>
      <w:u w:val="single"/>
    </w:rPr>
  </w:style>
  <w:style w:type="character" w:customStyle="1" w:styleId="BodytextConsolas">
    <w:name w:val="Body text + Consolas"/>
    <w:aliases w:val="4 pt1,Spacing 0 pt12"/>
    <w:basedOn w:val="Bodytext"/>
    <w:rsid w:val="003D723B"/>
    <w:rPr>
      <w:rFonts w:ascii="Consolas" w:hAnsi="Consolas" w:cs="Consolas"/>
      <w:noProof/>
      <w:spacing w:val="0"/>
      <w:sz w:val="8"/>
      <w:szCs w:val="8"/>
    </w:rPr>
  </w:style>
  <w:style w:type="character" w:customStyle="1" w:styleId="BodytextCorbel1">
    <w:name w:val="Body text + Corbel1"/>
    <w:aliases w:val="7.5 pt2,Spacing 0 pt11"/>
    <w:basedOn w:val="Bodytext"/>
    <w:rsid w:val="003D723B"/>
    <w:rPr>
      <w:rFonts w:ascii="Corbel" w:hAnsi="Corbel" w:cs="Corbel"/>
      <w:spacing w:val="0"/>
      <w:sz w:val="15"/>
      <w:szCs w:val="15"/>
    </w:rPr>
  </w:style>
  <w:style w:type="character" w:customStyle="1" w:styleId="Bodytext34">
    <w:name w:val="Body text (34)_"/>
    <w:basedOn w:val="DefaultParagraphFont"/>
    <w:link w:val="Bodytext341"/>
    <w:rsid w:val="003D723B"/>
    <w:rPr>
      <w:spacing w:val="2"/>
      <w:sz w:val="19"/>
      <w:szCs w:val="19"/>
      <w:shd w:val="clear" w:color="auto" w:fill="FFFFFF"/>
    </w:rPr>
  </w:style>
  <w:style w:type="character" w:customStyle="1" w:styleId="Bodytext34Corbel">
    <w:name w:val="Body text (34) + Corbel"/>
    <w:aliases w:val="14 pt1,Bold1,Spacing -1 pt1"/>
    <w:basedOn w:val="Bodytext34"/>
    <w:rsid w:val="003D723B"/>
    <w:rPr>
      <w:rFonts w:ascii="Corbel" w:hAnsi="Corbel" w:cs="Corbel"/>
      <w:b/>
      <w:bCs/>
      <w:spacing w:val="-33"/>
      <w:sz w:val="28"/>
      <w:szCs w:val="28"/>
      <w:u w:val="single"/>
    </w:rPr>
  </w:style>
  <w:style w:type="character" w:customStyle="1" w:styleId="Bodytext340">
    <w:name w:val="Body text (34)"/>
    <w:basedOn w:val="Bodytext34"/>
    <w:rsid w:val="003D723B"/>
    <w:rPr>
      <w:u w:val="single"/>
    </w:rPr>
  </w:style>
  <w:style w:type="character" w:customStyle="1" w:styleId="Tablecaption5">
    <w:name w:val="Table caption (5)_"/>
    <w:basedOn w:val="DefaultParagraphFont"/>
    <w:link w:val="Tablecaption50"/>
    <w:rsid w:val="003D723B"/>
    <w:rPr>
      <w:spacing w:val="2"/>
      <w:sz w:val="19"/>
      <w:szCs w:val="19"/>
      <w:shd w:val="clear" w:color="auto" w:fill="FFFFFF"/>
    </w:rPr>
  </w:style>
  <w:style w:type="character" w:customStyle="1" w:styleId="Bodytext795pt">
    <w:name w:val="Body text (7) + 9.5 pt"/>
    <w:aliases w:val="Not Bold3,Spacing 0 pt10"/>
    <w:basedOn w:val="Bodytext7"/>
    <w:rsid w:val="003D723B"/>
    <w:rPr>
      <w:spacing w:val="-2"/>
      <w:sz w:val="19"/>
      <w:szCs w:val="19"/>
      <w:u w:val="single"/>
    </w:rPr>
  </w:style>
  <w:style w:type="character" w:customStyle="1" w:styleId="Bodytext795pt1">
    <w:name w:val="Body text (7) + 9.5 pt1"/>
    <w:aliases w:val="Not Bold2,Spacing 0 pt9"/>
    <w:basedOn w:val="Bodytext7"/>
    <w:rsid w:val="003D723B"/>
    <w:rPr>
      <w:noProof/>
      <w:spacing w:val="-2"/>
      <w:sz w:val="19"/>
      <w:szCs w:val="19"/>
    </w:rPr>
  </w:style>
  <w:style w:type="character" w:customStyle="1" w:styleId="Bodytext7Spacing0pt">
    <w:name w:val="Body text (7) + Spacing 0 pt"/>
    <w:basedOn w:val="Bodytext7"/>
    <w:rsid w:val="003D723B"/>
    <w:rPr>
      <w:spacing w:val="-2"/>
      <w:u w:val="single"/>
    </w:rPr>
  </w:style>
  <w:style w:type="character" w:customStyle="1" w:styleId="BodytextFranklinGothicMedium">
    <w:name w:val="Body text + Franklin Gothic Medium"/>
    <w:aliases w:val="10.5 pt,Spacing 1 pt1"/>
    <w:basedOn w:val="Bodytext"/>
    <w:rsid w:val="003D723B"/>
    <w:rPr>
      <w:rFonts w:ascii="Franklin Gothic Medium" w:hAnsi="Franklin Gothic Medium" w:cs="Franklin Gothic Medium"/>
      <w:spacing w:val="26"/>
      <w:sz w:val="21"/>
      <w:szCs w:val="21"/>
    </w:rPr>
  </w:style>
  <w:style w:type="character" w:customStyle="1" w:styleId="Tablecaption6">
    <w:name w:val="Table caption (6)_"/>
    <w:basedOn w:val="DefaultParagraphFont"/>
    <w:link w:val="Tablecaption60"/>
    <w:rsid w:val="003D723B"/>
    <w:rPr>
      <w:i/>
      <w:iCs/>
      <w:spacing w:val="-4"/>
      <w:sz w:val="23"/>
      <w:szCs w:val="23"/>
      <w:shd w:val="clear" w:color="auto" w:fill="FFFFFF"/>
    </w:rPr>
  </w:style>
  <w:style w:type="character" w:customStyle="1" w:styleId="Tablecaption6NotItalic">
    <w:name w:val="Table caption (6) + Not Italic"/>
    <w:aliases w:val="Spacing 0 pt8"/>
    <w:basedOn w:val="Tablecaption6"/>
    <w:rsid w:val="003D723B"/>
  </w:style>
  <w:style w:type="character" w:customStyle="1" w:styleId="Bodytext75pt1">
    <w:name w:val="Body text + 7.5 pt1"/>
    <w:aliases w:val="Spacing 0 pt7"/>
    <w:basedOn w:val="Bodytext"/>
    <w:rsid w:val="003D723B"/>
    <w:rPr>
      <w:spacing w:val="-7"/>
      <w:sz w:val="15"/>
      <w:szCs w:val="15"/>
    </w:rPr>
  </w:style>
  <w:style w:type="character" w:customStyle="1" w:styleId="Bodytext35">
    <w:name w:val="Body text (35)_"/>
    <w:basedOn w:val="DefaultParagraphFont"/>
    <w:link w:val="Bodytext350"/>
    <w:rsid w:val="003D723B"/>
    <w:rPr>
      <w:spacing w:val="1"/>
      <w:sz w:val="16"/>
      <w:szCs w:val="16"/>
      <w:shd w:val="clear" w:color="auto" w:fill="FFFFFF"/>
    </w:rPr>
  </w:style>
  <w:style w:type="character" w:customStyle="1" w:styleId="Bodytext3595pt">
    <w:name w:val="Body text (35) + 9.5 pt"/>
    <w:aliases w:val="Spacing 0 pt6"/>
    <w:basedOn w:val="Bodytext35"/>
    <w:rsid w:val="003D723B"/>
    <w:rPr>
      <w:sz w:val="19"/>
      <w:szCs w:val="19"/>
    </w:rPr>
  </w:style>
  <w:style w:type="character" w:customStyle="1" w:styleId="Headerorfooter22">
    <w:name w:val="Header or footer (2)2"/>
    <w:basedOn w:val="Headerorfooter2"/>
    <w:rsid w:val="003D723B"/>
    <w:rPr>
      <w:u w:val="single"/>
    </w:rPr>
  </w:style>
  <w:style w:type="character" w:customStyle="1" w:styleId="Footnote7">
    <w:name w:val="Footnote (7)_"/>
    <w:basedOn w:val="DefaultParagraphFont"/>
    <w:link w:val="Footnote70"/>
    <w:rsid w:val="003D723B"/>
    <w:rPr>
      <w:sz w:val="16"/>
      <w:szCs w:val="16"/>
      <w:shd w:val="clear" w:color="auto" w:fill="FFFFFF"/>
    </w:rPr>
  </w:style>
  <w:style w:type="character" w:customStyle="1" w:styleId="Bodytext8pt1">
    <w:name w:val="Body text + 8 pt1"/>
    <w:aliases w:val="Spacing 0 pt5"/>
    <w:basedOn w:val="Bodytext"/>
    <w:rsid w:val="003D723B"/>
    <w:rPr>
      <w:spacing w:val="0"/>
      <w:sz w:val="16"/>
      <w:szCs w:val="16"/>
    </w:rPr>
  </w:style>
  <w:style w:type="character" w:customStyle="1" w:styleId="Heading6125pt">
    <w:name w:val="Heading #6 + 12.5 pt"/>
    <w:aliases w:val="Not Bold1,Spacing 0 pt4"/>
    <w:basedOn w:val="Heading6"/>
    <w:rsid w:val="003D723B"/>
    <w:rPr>
      <w:sz w:val="25"/>
      <w:szCs w:val="25"/>
    </w:rPr>
  </w:style>
  <w:style w:type="character" w:customStyle="1" w:styleId="Headerorfooter5Spacing0pt">
    <w:name w:val="Header or footer (5) + Spacing 0 pt"/>
    <w:basedOn w:val="Headerorfooter5"/>
    <w:rsid w:val="003D723B"/>
    <w:rPr>
      <w:spacing w:val="8"/>
    </w:rPr>
  </w:style>
  <w:style w:type="character" w:customStyle="1" w:styleId="Bodytext22NotItalic1">
    <w:name w:val="Body text (22) + Not Italic1"/>
    <w:aliases w:val="Spacing 0 pt3"/>
    <w:basedOn w:val="Bodytext22"/>
    <w:rsid w:val="003D723B"/>
    <w:rPr>
      <w:spacing w:val="-2"/>
    </w:rPr>
  </w:style>
  <w:style w:type="character" w:customStyle="1" w:styleId="Headerorfooter9">
    <w:name w:val="Header or footer (9)_"/>
    <w:basedOn w:val="DefaultParagraphFont"/>
    <w:link w:val="Headerorfooter90"/>
    <w:rsid w:val="003D723B"/>
    <w:rPr>
      <w:i/>
      <w:iCs/>
      <w:sz w:val="22"/>
      <w:szCs w:val="22"/>
      <w:shd w:val="clear" w:color="auto" w:fill="FFFFFF"/>
    </w:rPr>
  </w:style>
  <w:style w:type="character" w:customStyle="1" w:styleId="Heading43">
    <w:name w:val="Heading #4"/>
    <w:basedOn w:val="Heading40"/>
    <w:rsid w:val="003D723B"/>
  </w:style>
  <w:style w:type="character" w:customStyle="1" w:styleId="Heading5Italic">
    <w:name w:val="Heading #5 + Italic"/>
    <w:aliases w:val="Spacing 0 pt2"/>
    <w:basedOn w:val="Heading5"/>
    <w:rsid w:val="003D723B"/>
    <w:rPr>
      <w:i/>
      <w:iCs/>
      <w:noProof/>
      <w:spacing w:val="-4"/>
    </w:rPr>
  </w:style>
  <w:style w:type="character" w:customStyle="1" w:styleId="Bodytext36">
    <w:name w:val="Body text (36)_"/>
    <w:basedOn w:val="DefaultParagraphFont"/>
    <w:link w:val="Bodytext360"/>
    <w:rsid w:val="003D723B"/>
    <w:rPr>
      <w:spacing w:val="2"/>
      <w:sz w:val="16"/>
      <w:szCs w:val="16"/>
      <w:shd w:val="clear" w:color="auto" w:fill="FFFFFF"/>
    </w:rPr>
  </w:style>
  <w:style w:type="character" w:customStyle="1" w:styleId="Bodytext35Consolas">
    <w:name w:val="Body text (35) + Consolas"/>
    <w:aliases w:val="7.5 pt1,Italic1,Spacing 0 pt1"/>
    <w:basedOn w:val="Bodytext35"/>
    <w:rsid w:val="003D723B"/>
    <w:rPr>
      <w:rFonts w:ascii="Consolas" w:hAnsi="Consolas" w:cs="Consolas"/>
      <w:i/>
      <w:iCs/>
      <w:noProof/>
      <w:spacing w:val="0"/>
      <w:sz w:val="15"/>
      <w:szCs w:val="15"/>
    </w:rPr>
  </w:style>
  <w:style w:type="character" w:customStyle="1" w:styleId="Bodytext37">
    <w:name w:val="Body text (37)_"/>
    <w:basedOn w:val="DefaultParagraphFont"/>
    <w:link w:val="Bodytext370"/>
    <w:rsid w:val="003D723B"/>
    <w:rPr>
      <w:spacing w:val="-2"/>
      <w:sz w:val="25"/>
      <w:szCs w:val="25"/>
      <w:shd w:val="clear" w:color="auto" w:fill="FFFFFF"/>
    </w:rPr>
  </w:style>
  <w:style w:type="paragraph" w:customStyle="1" w:styleId="Bodytext20">
    <w:name w:val="Body text (2)"/>
    <w:basedOn w:val="Normal"/>
    <w:link w:val="Bodytext2"/>
    <w:rsid w:val="003D723B"/>
    <w:pPr>
      <w:shd w:val="clear" w:color="auto" w:fill="FFFFFF"/>
      <w:spacing w:after="60" w:line="240" w:lineRule="atLeast"/>
      <w:jc w:val="both"/>
    </w:pPr>
    <w:rPr>
      <w:rFonts w:ascii="Times New Roman" w:eastAsia="Times New Roman" w:hAnsi="Times New Roman" w:cs="Times New Roman"/>
      <w:color w:val="auto"/>
      <w:spacing w:val="-4"/>
      <w:sz w:val="22"/>
      <w:szCs w:val="22"/>
      <w:lang w:val="en-US" w:eastAsia="en-US"/>
    </w:rPr>
  </w:style>
  <w:style w:type="paragraph" w:customStyle="1" w:styleId="Bodytext30">
    <w:name w:val="Body text (3)"/>
    <w:basedOn w:val="Normal"/>
    <w:link w:val="Bodytext3"/>
    <w:rsid w:val="003D723B"/>
    <w:pPr>
      <w:shd w:val="clear" w:color="auto" w:fill="FFFFFF"/>
      <w:spacing w:before="60" w:after="60" w:line="240" w:lineRule="atLeast"/>
    </w:pPr>
    <w:rPr>
      <w:rFonts w:ascii="Times New Roman" w:eastAsia="Times New Roman" w:hAnsi="Times New Roman" w:cs="Times New Roman"/>
      <w:b/>
      <w:bCs/>
      <w:color w:val="auto"/>
      <w:sz w:val="19"/>
      <w:szCs w:val="19"/>
      <w:lang w:val="en-US" w:eastAsia="en-US"/>
    </w:rPr>
  </w:style>
  <w:style w:type="paragraph" w:customStyle="1" w:styleId="Bodytext41">
    <w:name w:val="Body text (4)1"/>
    <w:basedOn w:val="Normal"/>
    <w:link w:val="Bodytext4"/>
    <w:rsid w:val="003D723B"/>
    <w:pPr>
      <w:shd w:val="clear" w:color="auto" w:fill="FFFFFF"/>
      <w:spacing w:before="60" w:after="120" w:line="240" w:lineRule="atLeast"/>
      <w:jc w:val="both"/>
    </w:pPr>
    <w:rPr>
      <w:rFonts w:ascii="Times New Roman" w:eastAsia="Times New Roman" w:hAnsi="Times New Roman" w:cs="Times New Roman"/>
      <w:color w:val="auto"/>
      <w:sz w:val="19"/>
      <w:szCs w:val="19"/>
      <w:lang w:val="en-US" w:eastAsia="en-US"/>
    </w:rPr>
  </w:style>
  <w:style w:type="paragraph" w:customStyle="1" w:styleId="Bodytext51">
    <w:name w:val="Body text (5)1"/>
    <w:basedOn w:val="Normal"/>
    <w:link w:val="Bodytext5"/>
    <w:rsid w:val="003D723B"/>
    <w:pPr>
      <w:shd w:val="clear" w:color="auto" w:fill="FFFFFF"/>
      <w:spacing w:before="120" w:after="900" w:line="240" w:lineRule="atLeast"/>
      <w:ind w:hanging="800"/>
      <w:jc w:val="right"/>
    </w:pPr>
    <w:rPr>
      <w:rFonts w:ascii="Times New Roman" w:eastAsia="Times New Roman" w:hAnsi="Times New Roman" w:cs="Times New Roman"/>
      <w:i/>
      <w:iCs/>
      <w:color w:val="auto"/>
      <w:spacing w:val="-2"/>
      <w:sz w:val="19"/>
      <w:szCs w:val="19"/>
      <w:lang w:val="en-US" w:eastAsia="en-US"/>
    </w:rPr>
  </w:style>
  <w:style w:type="paragraph" w:customStyle="1" w:styleId="Bodytext60">
    <w:name w:val="Body text (6)"/>
    <w:basedOn w:val="Normal"/>
    <w:link w:val="Bodytext6"/>
    <w:rsid w:val="003D723B"/>
    <w:pPr>
      <w:shd w:val="clear" w:color="auto" w:fill="FFFFFF"/>
      <w:spacing w:before="900" w:line="384" w:lineRule="exact"/>
      <w:jc w:val="center"/>
    </w:pPr>
    <w:rPr>
      <w:rFonts w:ascii="Times New Roman" w:eastAsia="Times New Roman" w:hAnsi="Times New Roman" w:cs="Times New Roman"/>
      <w:b/>
      <w:bCs/>
      <w:color w:val="auto"/>
      <w:spacing w:val="1"/>
      <w:sz w:val="23"/>
      <w:szCs w:val="23"/>
      <w:lang w:val="en-US" w:eastAsia="en-US"/>
    </w:rPr>
  </w:style>
  <w:style w:type="paragraph" w:customStyle="1" w:styleId="Bodytext1">
    <w:name w:val="Body text1"/>
    <w:basedOn w:val="Normal"/>
    <w:link w:val="Bodytext"/>
    <w:rsid w:val="003D723B"/>
    <w:pPr>
      <w:shd w:val="clear" w:color="auto" w:fill="FFFFFF"/>
      <w:spacing w:before="300" w:after="120" w:line="240" w:lineRule="atLeast"/>
      <w:ind w:hanging="800"/>
      <w:jc w:val="both"/>
    </w:pPr>
    <w:rPr>
      <w:rFonts w:ascii="Times New Roman" w:eastAsia="Times New Roman" w:hAnsi="Times New Roman" w:cs="Times New Roman"/>
      <w:color w:val="auto"/>
      <w:spacing w:val="-2"/>
      <w:sz w:val="23"/>
      <w:szCs w:val="23"/>
      <w:lang w:val="en-US" w:eastAsia="en-US"/>
    </w:rPr>
  </w:style>
  <w:style w:type="paragraph" w:customStyle="1" w:styleId="Headerorfooter21">
    <w:name w:val="Header or footer (2)1"/>
    <w:basedOn w:val="Normal"/>
    <w:link w:val="Headerorfooter2"/>
    <w:rsid w:val="003D723B"/>
    <w:pPr>
      <w:shd w:val="clear" w:color="auto" w:fill="FFFFFF"/>
      <w:spacing w:line="240" w:lineRule="atLeast"/>
    </w:pPr>
    <w:rPr>
      <w:rFonts w:ascii="Times New Roman" w:eastAsia="Times New Roman" w:hAnsi="Times New Roman" w:cs="Times New Roman"/>
      <w:b/>
      <w:bCs/>
      <w:color w:val="auto"/>
      <w:sz w:val="23"/>
      <w:szCs w:val="23"/>
      <w:lang w:val="en-US" w:eastAsia="en-US"/>
    </w:rPr>
  </w:style>
  <w:style w:type="paragraph" w:customStyle="1" w:styleId="Bodytext70">
    <w:name w:val="Body text (7)"/>
    <w:basedOn w:val="Normal"/>
    <w:link w:val="Bodytext7"/>
    <w:rsid w:val="003D723B"/>
    <w:pPr>
      <w:shd w:val="clear" w:color="auto" w:fill="FFFFFF"/>
      <w:spacing w:after="60" w:line="240" w:lineRule="atLeast"/>
      <w:jc w:val="both"/>
    </w:pPr>
    <w:rPr>
      <w:rFonts w:ascii="Times New Roman" w:eastAsia="Times New Roman" w:hAnsi="Times New Roman" w:cs="Times New Roman"/>
      <w:b/>
      <w:bCs/>
      <w:i/>
      <w:iCs/>
      <w:color w:val="auto"/>
      <w:spacing w:val="-5"/>
      <w:sz w:val="18"/>
      <w:szCs w:val="18"/>
      <w:lang w:val="en-US" w:eastAsia="en-US"/>
    </w:rPr>
  </w:style>
  <w:style w:type="paragraph" w:customStyle="1" w:styleId="Picturecaption0">
    <w:name w:val="Picture caption"/>
    <w:basedOn w:val="Normal"/>
    <w:link w:val="Picturecaption"/>
    <w:rsid w:val="003D723B"/>
    <w:pPr>
      <w:shd w:val="clear" w:color="auto" w:fill="FFFFFF"/>
      <w:spacing w:line="240" w:lineRule="atLeast"/>
    </w:pPr>
    <w:rPr>
      <w:rFonts w:ascii="Times New Roman" w:eastAsia="Times New Roman" w:hAnsi="Times New Roman" w:cs="Times New Roman"/>
      <w:b/>
      <w:bCs/>
      <w:color w:val="auto"/>
      <w:spacing w:val="1"/>
      <w:sz w:val="23"/>
      <w:szCs w:val="23"/>
      <w:lang w:val="en-US" w:eastAsia="en-US"/>
    </w:rPr>
  </w:style>
  <w:style w:type="paragraph" w:customStyle="1" w:styleId="Heading220">
    <w:name w:val="Heading #2 (2)"/>
    <w:basedOn w:val="Normal"/>
    <w:link w:val="Heading22"/>
    <w:rsid w:val="003D723B"/>
    <w:pPr>
      <w:shd w:val="clear" w:color="auto" w:fill="FFFFFF"/>
      <w:spacing w:after="180" w:line="368" w:lineRule="exact"/>
      <w:jc w:val="center"/>
      <w:outlineLvl w:val="1"/>
    </w:pPr>
    <w:rPr>
      <w:rFonts w:ascii="Times New Roman" w:eastAsia="Times New Roman" w:hAnsi="Times New Roman" w:cs="Times New Roman"/>
      <w:b/>
      <w:bCs/>
      <w:color w:val="auto"/>
      <w:spacing w:val="-7"/>
      <w:sz w:val="31"/>
      <w:szCs w:val="31"/>
      <w:lang w:val="en-US" w:eastAsia="en-US"/>
    </w:rPr>
  </w:style>
  <w:style w:type="paragraph" w:customStyle="1" w:styleId="Bodytext81">
    <w:name w:val="Body text (8)1"/>
    <w:basedOn w:val="Normal"/>
    <w:link w:val="Bodytext8"/>
    <w:rsid w:val="003D723B"/>
    <w:pPr>
      <w:shd w:val="clear" w:color="auto" w:fill="FFFFFF"/>
      <w:spacing w:before="180" w:line="266" w:lineRule="exact"/>
      <w:ind w:hanging="960"/>
      <w:jc w:val="center"/>
    </w:pPr>
    <w:rPr>
      <w:rFonts w:ascii="Times New Roman" w:eastAsia="Times New Roman" w:hAnsi="Times New Roman" w:cs="Times New Roman"/>
      <w:i/>
      <w:iCs/>
      <w:color w:val="auto"/>
      <w:spacing w:val="-4"/>
      <w:sz w:val="23"/>
      <w:szCs w:val="23"/>
      <w:lang w:val="en-US" w:eastAsia="en-US"/>
    </w:rPr>
  </w:style>
  <w:style w:type="paragraph" w:customStyle="1" w:styleId="Heading10">
    <w:name w:val="Heading #1"/>
    <w:basedOn w:val="Normal"/>
    <w:link w:val="Heading1"/>
    <w:rsid w:val="003D723B"/>
    <w:pPr>
      <w:shd w:val="clear" w:color="auto" w:fill="FFFFFF"/>
      <w:spacing w:after="840" w:line="240" w:lineRule="atLeast"/>
      <w:jc w:val="center"/>
      <w:outlineLvl w:val="0"/>
    </w:pPr>
    <w:rPr>
      <w:rFonts w:ascii="Times New Roman" w:eastAsia="Times New Roman" w:hAnsi="Times New Roman" w:cs="Times New Roman"/>
      <w:b/>
      <w:bCs/>
      <w:color w:val="auto"/>
      <w:spacing w:val="-6"/>
      <w:sz w:val="41"/>
      <w:szCs w:val="41"/>
      <w:lang w:val="en-US" w:eastAsia="en-US"/>
    </w:rPr>
  </w:style>
  <w:style w:type="paragraph" w:customStyle="1" w:styleId="Heading21">
    <w:name w:val="Heading #2"/>
    <w:basedOn w:val="Normal"/>
    <w:link w:val="Heading20"/>
    <w:rsid w:val="003D723B"/>
    <w:pPr>
      <w:shd w:val="clear" w:color="auto" w:fill="FFFFFF"/>
      <w:spacing w:before="840" w:line="406" w:lineRule="exact"/>
      <w:jc w:val="both"/>
      <w:outlineLvl w:val="1"/>
    </w:pPr>
    <w:rPr>
      <w:rFonts w:ascii="Times New Roman" w:eastAsia="Times New Roman" w:hAnsi="Times New Roman" w:cs="Times New Roman"/>
      <w:b/>
      <w:bCs/>
      <w:i/>
      <w:iCs/>
      <w:color w:val="auto"/>
      <w:spacing w:val="-2"/>
      <w:sz w:val="33"/>
      <w:szCs w:val="33"/>
      <w:lang w:val="en-US" w:eastAsia="en-US"/>
    </w:rPr>
  </w:style>
  <w:style w:type="paragraph" w:styleId="TOC2">
    <w:name w:val="toc 2"/>
    <w:basedOn w:val="Normal"/>
    <w:next w:val="Normal"/>
    <w:link w:val="TOC2Char"/>
    <w:autoRedefine/>
    <w:rsid w:val="003D723B"/>
    <w:pPr>
      <w:shd w:val="clear" w:color="auto" w:fill="FFFFFF"/>
      <w:spacing w:before="300" w:line="244" w:lineRule="exact"/>
      <w:jc w:val="both"/>
    </w:pPr>
    <w:rPr>
      <w:rFonts w:ascii="Times New Roman" w:eastAsia="Times New Roman" w:hAnsi="Times New Roman" w:cs="Times New Roman"/>
      <w:b/>
      <w:bCs/>
      <w:color w:val="auto"/>
      <w:sz w:val="19"/>
      <w:szCs w:val="19"/>
      <w:lang w:val="en-US" w:eastAsia="en-US"/>
    </w:rPr>
  </w:style>
  <w:style w:type="paragraph" w:styleId="TOC3">
    <w:name w:val="toc 3"/>
    <w:basedOn w:val="Normal"/>
    <w:next w:val="Normal"/>
    <w:link w:val="TOC3Char"/>
    <w:autoRedefine/>
    <w:rsid w:val="003D723B"/>
    <w:pPr>
      <w:shd w:val="clear" w:color="auto" w:fill="FFFFFF"/>
      <w:spacing w:line="244" w:lineRule="exact"/>
      <w:jc w:val="both"/>
    </w:pPr>
    <w:rPr>
      <w:rFonts w:ascii="Times New Roman" w:eastAsia="Times New Roman" w:hAnsi="Times New Roman" w:cs="Times New Roman"/>
      <w:color w:val="auto"/>
      <w:sz w:val="19"/>
      <w:szCs w:val="19"/>
      <w:lang w:val="en-US" w:eastAsia="en-US"/>
    </w:rPr>
  </w:style>
  <w:style w:type="paragraph" w:customStyle="1" w:styleId="Tableofcontents30">
    <w:name w:val="Table of contents (3)"/>
    <w:basedOn w:val="Normal"/>
    <w:link w:val="Tableofcontents3"/>
    <w:rsid w:val="003D723B"/>
    <w:pPr>
      <w:shd w:val="clear" w:color="auto" w:fill="FFFFFF"/>
      <w:spacing w:line="244" w:lineRule="exact"/>
      <w:jc w:val="both"/>
    </w:pPr>
    <w:rPr>
      <w:rFonts w:ascii="Times New Roman" w:eastAsia="Times New Roman" w:hAnsi="Times New Roman" w:cs="Times New Roman"/>
      <w:color w:val="auto"/>
      <w:spacing w:val="-2"/>
      <w:sz w:val="23"/>
      <w:szCs w:val="23"/>
      <w:lang w:val="en-US" w:eastAsia="en-US"/>
    </w:rPr>
  </w:style>
  <w:style w:type="paragraph" w:customStyle="1" w:styleId="Bodytext90">
    <w:name w:val="Body text (9)"/>
    <w:basedOn w:val="Normal"/>
    <w:link w:val="Bodytext9"/>
    <w:rsid w:val="003D723B"/>
    <w:pPr>
      <w:shd w:val="clear" w:color="auto" w:fill="FFFFFF"/>
      <w:spacing w:line="460" w:lineRule="exact"/>
      <w:jc w:val="center"/>
    </w:pPr>
    <w:rPr>
      <w:rFonts w:ascii="Times New Roman" w:eastAsia="Times New Roman" w:hAnsi="Times New Roman" w:cs="Times New Roman"/>
      <w:b/>
      <w:bCs/>
      <w:color w:val="auto"/>
      <w:spacing w:val="3"/>
      <w:sz w:val="27"/>
      <w:szCs w:val="27"/>
      <w:lang w:val="en-US" w:eastAsia="en-US"/>
    </w:rPr>
  </w:style>
  <w:style w:type="paragraph" w:customStyle="1" w:styleId="Footnote0">
    <w:name w:val="Footnote"/>
    <w:basedOn w:val="Normal"/>
    <w:link w:val="Footnote"/>
    <w:rsid w:val="003D723B"/>
    <w:pPr>
      <w:shd w:val="clear" w:color="auto" w:fill="FFFFFF"/>
      <w:spacing w:line="240" w:lineRule="atLeast"/>
    </w:pPr>
    <w:rPr>
      <w:rFonts w:ascii="Times New Roman" w:eastAsia="Times New Roman" w:hAnsi="Times New Roman" w:cs="Times New Roman"/>
      <w:i/>
      <w:iCs/>
      <w:color w:val="auto"/>
      <w:spacing w:val="-3"/>
      <w:sz w:val="17"/>
      <w:szCs w:val="17"/>
      <w:lang w:val="en-US" w:eastAsia="en-US"/>
    </w:rPr>
  </w:style>
  <w:style w:type="paragraph" w:customStyle="1" w:styleId="Bodytext100">
    <w:name w:val="Body text (10)"/>
    <w:basedOn w:val="Normal"/>
    <w:link w:val="Bodytext10"/>
    <w:rsid w:val="003D723B"/>
    <w:pPr>
      <w:shd w:val="clear" w:color="auto" w:fill="FFFFFF"/>
      <w:spacing w:before="360" w:after="480" w:line="240" w:lineRule="atLeast"/>
      <w:jc w:val="center"/>
    </w:pPr>
    <w:rPr>
      <w:rFonts w:ascii="Times New Roman" w:eastAsia="Times New Roman" w:hAnsi="Times New Roman" w:cs="Times New Roman"/>
      <w:b/>
      <w:bCs/>
      <w:color w:val="auto"/>
      <w:spacing w:val="-4"/>
      <w:sz w:val="25"/>
      <w:szCs w:val="25"/>
      <w:lang w:val="en-US" w:eastAsia="en-US"/>
    </w:rPr>
  </w:style>
  <w:style w:type="paragraph" w:customStyle="1" w:styleId="Heading320">
    <w:name w:val="Heading #3 (2)"/>
    <w:basedOn w:val="Normal"/>
    <w:link w:val="Heading32"/>
    <w:rsid w:val="003D723B"/>
    <w:pPr>
      <w:shd w:val="clear" w:color="auto" w:fill="FFFFFF"/>
      <w:spacing w:line="349" w:lineRule="exact"/>
      <w:jc w:val="both"/>
      <w:outlineLvl w:val="2"/>
    </w:pPr>
    <w:rPr>
      <w:rFonts w:ascii="Times New Roman" w:eastAsia="Times New Roman" w:hAnsi="Times New Roman" w:cs="Times New Roman"/>
      <w:i/>
      <w:iCs/>
      <w:color w:val="auto"/>
      <w:spacing w:val="-4"/>
      <w:sz w:val="23"/>
      <w:szCs w:val="23"/>
      <w:lang w:val="en-US" w:eastAsia="en-US"/>
    </w:rPr>
  </w:style>
  <w:style w:type="paragraph" w:customStyle="1" w:styleId="Heading30">
    <w:name w:val="Heading #3"/>
    <w:basedOn w:val="Normal"/>
    <w:link w:val="Heading3"/>
    <w:rsid w:val="003D723B"/>
    <w:pPr>
      <w:shd w:val="clear" w:color="auto" w:fill="FFFFFF"/>
      <w:spacing w:line="279" w:lineRule="exact"/>
      <w:jc w:val="both"/>
      <w:outlineLvl w:val="2"/>
    </w:pPr>
    <w:rPr>
      <w:rFonts w:ascii="Times New Roman" w:eastAsia="Times New Roman" w:hAnsi="Times New Roman" w:cs="Times New Roman"/>
      <w:color w:val="auto"/>
      <w:spacing w:val="-2"/>
      <w:sz w:val="23"/>
      <w:szCs w:val="23"/>
      <w:lang w:val="en-US" w:eastAsia="en-US"/>
    </w:rPr>
  </w:style>
  <w:style w:type="paragraph" w:customStyle="1" w:styleId="Bodytext110">
    <w:name w:val="Body text (11)"/>
    <w:basedOn w:val="Normal"/>
    <w:link w:val="Bodytext11"/>
    <w:rsid w:val="003D723B"/>
    <w:pPr>
      <w:shd w:val="clear" w:color="auto" w:fill="FFFFFF"/>
      <w:spacing w:line="330" w:lineRule="exact"/>
      <w:jc w:val="both"/>
    </w:pPr>
    <w:rPr>
      <w:rFonts w:ascii="Times New Roman" w:eastAsia="Times New Roman" w:hAnsi="Times New Roman" w:cs="Times New Roman"/>
      <w:i/>
      <w:iCs/>
      <w:color w:val="auto"/>
      <w:spacing w:val="-4"/>
      <w:sz w:val="23"/>
      <w:szCs w:val="23"/>
      <w:lang w:val="en-US" w:eastAsia="en-US"/>
    </w:rPr>
  </w:style>
  <w:style w:type="paragraph" w:customStyle="1" w:styleId="Tablecaption1">
    <w:name w:val="Table caption1"/>
    <w:basedOn w:val="Normal"/>
    <w:link w:val="Tablecaption"/>
    <w:rsid w:val="003D723B"/>
    <w:pPr>
      <w:shd w:val="clear" w:color="auto" w:fill="FFFFFF"/>
      <w:spacing w:line="311" w:lineRule="exact"/>
      <w:jc w:val="both"/>
    </w:pPr>
    <w:rPr>
      <w:rFonts w:ascii="Times New Roman" w:eastAsia="Times New Roman" w:hAnsi="Times New Roman" w:cs="Times New Roman"/>
      <w:color w:val="auto"/>
      <w:spacing w:val="-2"/>
      <w:sz w:val="23"/>
      <w:szCs w:val="23"/>
      <w:lang w:val="en-US" w:eastAsia="en-US"/>
    </w:rPr>
  </w:style>
  <w:style w:type="paragraph" w:customStyle="1" w:styleId="Tablecaption20">
    <w:name w:val="Table caption (2)"/>
    <w:basedOn w:val="Normal"/>
    <w:link w:val="Tablecaption2"/>
    <w:rsid w:val="003D723B"/>
    <w:pPr>
      <w:shd w:val="clear" w:color="auto" w:fill="FFFFFF"/>
      <w:spacing w:line="240" w:lineRule="atLeast"/>
    </w:pPr>
    <w:rPr>
      <w:rFonts w:ascii="Times New Roman" w:eastAsia="Times New Roman" w:hAnsi="Times New Roman" w:cs="Times New Roman"/>
      <w:color w:val="auto"/>
      <w:sz w:val="19"/>
      <w:szCs w:val="19"/>
      <w:lang w:val="en-US" w:eastAsia="en-US"/>
    </w:rPr>
  </w:style>
  <w:style w:type="paragraph" w:customStyle="1" w:styleId="Tablecaption30">
    <w:name w:val="Table caption (3)"/>
    <w:basedOn w:val="Normal"/>
    <w:link w:val="Tablecaption3"/>
    <w:rsid w:val="003D723B"/>
    <w:pPr>
      <w:shd w:val="clear" w:color="auto" w:fill="FFFFFF"/>
      <w:spacing w:line="206" w:lineRule="exact"/>
      <w:jc w:val="both"/>
    </w:pPr>
    <w:rPr>
      <w:rFonts w:ascii="Times New Roman" w:eastAsia="Times New Roman" w:hAnsi="Times New Roman" w:cs="Times New Roman"/>
      <w:b/>
      <w:bCs/>
      <w:color w:val="auto"/>
      <w:spacing w:val="-3"/>
      <w:sz w:val="15"/>
      <w:szCs w:val="15"/>
      <w:lang w:val="en-US" w:eastAsia="en-US"/>
    </w:rPr>
  </w:style>
  <w:style w:type="paragraph" w:customStyle="1" w:styleId="Headerorfooter0">
    <w:name w:val="Header or footer"/>
    <w:basedOn w:val="Normal"/>
    <w:link w:val="Headerorfooter"/>
    <w:rsid w:val="003D723B"/>
    <w:pPr>
      <w:shd w:val="clear" w:color="auto" w:fill="FFFFFF"/>
      <w:spacing w:line="240" w:lineRule="atLeast"/>
    </w:pPr>
    <w:rPr>
      <w:rFonts w:ascii="Times New Roman" w:eastAsia="Times New Roman" w:hAnsi="Times New Roman" w:cs="Times New Roman"/>
      <w:color w:val="auto"/>
      <w:spacing w:val="-3"/>
      <w:sz w:val="23"/>
      <w:szCs w:val="23"/>
      <w:lang w:val="en-US" w:eastAsia="en-US"/>
    </w:rPr>
  </w:style>
  <w:style w:type="paragraph" w:customStyle="1" w:styleId="Headerorfooter30">
    <w:name w:val="Header or footer (3)"/>
    <w:basedOn w:val="Normal"/>
    <w:link w:val="Headerorfooter3"/>
    <w:rsid w:val="003D723B"/>
    <w:pPr>
      <w:shd w:val="clear" w:color="auto" w:fill="FFFFFF"/>
      <w:spacing w:line="240" w:lineRule="atLeast"/>
    </w:pPr>
    <w:rPr>
      <w:rFonts w:ascii="Times New Roman" w:eastAsia="Times New Roman" w:hAnsi="Times New Roman" w:cs="Times New Roman"/>
      <w:b/>
      <w:bCs/>
      <w:i/>
      <w:iCs/>
      <w:color w:val="auto"/>
      <w:spacing w:val="-3"/>
      <w:sz w:val="22"/>
      <w:szCs w:val="22"/>
      <w:lang w:val="en-US" w:eastAsia="en-US"/>
    </w:rPr>
  </w:style>
  <w:style w:type="paragraph" w:customStyle="1" w:styleId="Headerorfooter40">
    <w:name w:val="Header or footer (4)"/>
    <w:basedOn w:val="Normal"/>
    <w:link w:val="Headerorfooter4"/>
    <w:rsid w:val="003D723B"/>
    <w:pPr>
      <w:shd w:val="clear" w:color="auto" w:fill="FFFFFF"/>
      <w:spacing w:line="240" w:lineRule="atLeast"/>
      <w:jc w:val="right"/>
    </w:pPr>
    <w:rPr>
      <w:rFonts w:ascii="Times New Roman" w:eastAsia="Times New Roman" w:hAnsi="Times New Roman" w:cs="Times New Roman"/>
      <w:noProof/>
      <w:color w:val="auto"/>
      <w:sz w:val="12"/>
      <w:szCs w:val="12"/>
      <w:lang w:val="en-US" w:eastAsia="en-US"/>
    </w:rPr>
  </w:style>
  <w:style w:type="paragraph" w:customStyle="1" w:styleId="Bodytext120">
    <w:name w:val="Body text (12)"/>
    <w:basedOn w:val="Normal"/>
    <w:link w:val="Bodytext12"/>
    <w:rsid w:val="003D723B"/>
    <w:pPr>
      <w:shd w:val="clear" w:color="auto" w:fill="FFFFFF"/>
      <w:spacing w:after="360" w:line="387" w:lineRule="exact"/>
      <w:jc w:val="center"/>
    </w:pPr>
    <w:rPr>
      <w:rFonts w:ascii="Times New Roman" w:eastAsia="Times New Roman" w:hAnsi="Times New Roman" w:cs="Times New Roman"/>
      <w:color w:val="auto"/>
      <w:spacing w:val="-2"/>
      <w:sz w:val="25"/>
      <w:szCs w:val="25"/>
      <w:lang w:val="en-US" w:eastAsia="en-US"/>
    </w:rPr>
  </w:style>
  <w:style w:type="paragraph" w:customStyle="1" w:styleId="Bodytext130">
    <w:name w:val="Body text (13)"/>
    <w:basedOn w:val="Normal"/>
    <w:link w:val="Bodytext13"/>
    <w:rsid w:val="003D723B"/>
    <w:pPr>
      <w:shd w:val="clear" w:color="auto" w:fill="FFFFFF"/>
      <w:spacing w:after="180" w:line="358" w:lineRule="exact"/>
      <w:jc w:val="center"/>
    </w:pPr>
    <w:rPr>
      <w:rFonts w:ascii="Times New Roman" w:eastAsia="Times New Roman" w:hAnsi="Times New Roman" w:cs="Times New Roman"/>
      <w:b/>
      <w:bCs/>
      <w:color w:val="auto"/>
      <w:spacing w:val="-7"/>
      <w:sz w:val="31"/>
      <w:szCs w:val="31"/>
      <w:lang w:val="en-US" w:eastAsia="en-US"/>
    </w:rPr>
  </w:style>
  <w:style w:type="paragraph" w:customStyle="1" w:styleId="Bodytext140">
    <w:name w:val="Body text (14)"/>
    <w:basedOn w:val="Normal"/>
    <w:link w:val="Bodytext14"/>
    <w:rsid w:val="003D723B"/>
    <w:pPr>
      <w:shd w:val="clear" w:color="auto" w:fill="FFFFFF"/>
      <w:spacing w:after="300" w:line="240" w:lineRule="atLeast"/>
      <w:jc w:val="center"/>
    </w:pPr>
    <w:rPr>
      <w:rFonts w:ascii="Times New Roman" w:eastAsia="Times New Roman" w:hAnsi="Times New Roman" w:cs="Times New Roman"/>
      <w:b/>
      <w:bCs/>
      <w:color w:val="auto"/>
      <w:sz w:val="33"/>
      <w:szCs w:val="33"/>
      <w:lang w:val="en-US" w:eastAsia="en-US"/>
    </w:rPr>
  </w:style>
  <w:style w:type="paragraph" w:customStyle="1" w:styleId="Bodytext150">
    <w:name w:val="Body text (15)"/>
    <w:basedOn w:val="Normal"/>
    <w:link w:val="Bodytext15"/>
    <w:rsid w:val="003D723B"/>
    <w:pPr>
      <w:shd w:val="clear" w:color="auto" w:fill="FFFFFF"/>
      <w:spacing w:before="300" w:line="396" w:lineRule="exact"/>
      <w:jc w:val="both"/>
    </w:pPr>
    <w:rPr>
      <w:rFonts w:ascii="Times New Roman" w:eastAsia="Times New Roman" w:hAnsi="Times New Roman" w:cs="Times New Roman"/>
      <w:b/>
      <w:bCs/>
      <w:i/>
      <w:iCs/>
      <w:color w:val="auto"/>
      <w:spacing w:val="-2"/>
      <w:sz w:val="33"/>
      <w:szCs w:val="33"/>
      <w:lang w:val="en-US" w:eastAsia="en-US"/>
    </w:rPr>
  </w:style>
  <w:style w:type="paragraph" w:styleId="TOC6">
    <w:name w:val="toc 6"/>
    <w:basedOn w:val="Normal"/>
    <w:next w:val="Normal"/>
    <w:link w:val="TOC6Char"/>
    <w:autoRedefine/>
    <w:rsid w:val="003D723B"/>
    <w:pPr>
      <w:shd w:val="clear" w:color="auto" w:fill="FFFFFF"/>
      <w:spacing w:before="420" w:line="238" w:lineRule="exact"/>
      <w:jc w:val="both"/>
    </w:pPr>
    <w:rPr>
      <w:rFonts w:ascii="Times New Roman" w:eastAsia="Times New Roman" w:hAnsi="Times New Roman" w:cs="Times New Roman"/>
      <w:b/>
      <w:bCs/>
      <w:color w:val="auto"/>
      <w:sz w:val="19"/>
      <w:szCs w:val="19"/>
      <w:lang w:val="en-US" w:eastAsia="en-US"/>
    </w:rPr>
  </w:style>
  <w:style w:type="paragraph" w:customStyle="1" w:styleId="Tableofcontents50">
    <w:name w:val="Table of contents (5)"/>
    <w:basedOn w:val="Normal"/>
    <w:link w:val="Tableofcontents5"/>
    <w:rsid w:val="003D723B"/>
    <w:pPr>
      <w:shd w:val="clear" w:color="auto" w:fill="FFFFFF"/>
      <w:spacing w:line="238" w:lineRule="exact"/>
      <w:jc w:val="both"/>
    </w:pPr>
    <w:rPr>
      <w:rFonts w:ascii="Times New Roman" w:eastAsia="Times New Roman" w:hAnsi="Times New Roman" w:cs="Times New Roman"/>
      <w:color w:val="auto"/>
      <w:spacing w:val="-2"/>
      <w:sz w:val="20"/>
      <w:szCs w:val="20"/>
      <w:lang w:val="en-US" w:eastAsia="en-US"/>
    </w:rPr>
  </w:style>
  <w:style w:type="paragraph" w:customStyle="1" w:styleId="Tableofcontents60">
    <w:name w:val="Table of contents (6)"/>
    <w:basedOn w:val="Normal"/>
    <w:link w:val="Tableofcontents6"/>
    <w:rsid w:val="003D723B"/>
    <w:pPr>
      <w:shd w:val="clear" w:color="auto" w:fill="FFFFFF"/>
      <w:spacing w:line="238" w:lineRule="exact"/>
      <w:jc w:val="both"/>
    </w:pPr>
    <w:rPr>
      <w:rFonts w:ascii="Times New Roman" w:eastAsia="Times New Roman" w:hAnsi="Times New Roman" w:cs="Times New Roman"/>
      <w:b/>
      <w:bCs/>
      <w:color w:val="auto"/>
      <w:spacing w:val="-2"/>
      <w:sz w:val="20"/>
      <w:szCs w:val="20"/>
      <w:lang w:val="en-US" w:eastAsia="en-US"/>
    </w:rPr>
  </w:style>
  <w:style w:type="paragraph" w:customStyle="1" w:styleId="Tableofcontents70">
    <w:name w:val="Table of contents (7)"/>
    <w:basedOn w:val="Normal"/>
    <w:link w:val="Tableofcontents7"/>
    <w:rsid w:val="003D723B"/>
    <w:pPr>
      <w:shd w:val="clear" w:color="auto" w:fill="FFFFFF"/>
      <w:spacing w:line="238" w:lineRule="exact"/>
      <w:jc w:val="both"/>
    </w:pPr>
    <w:rPr>
      <w:rFonts w:ascii="Times New Roman" w:eastAsia="Times New Roman" w:hAnsi="Times New Roman" w:cs="Times New Roman"/>
      <w:i/>
      <w:iCs/>
      <w:color w:val="auto"/>
      <w:spacing w:val="-2"/>
      <w:sz w:val="19"/>
      <w:szCs w:val="19"/>
      <w:lang w:val="en-US" w:eastAsia="en-US"/>
    </w:rPr>
  </w:style>
  <w:style w:type="paragraph" w:customStyle="1" w:styleId="Bodytext160">
    <w:name w:val="Body text (16)"/>
    <w:basedOn w:val="Normal"/>
    <w:link w:val="Bodytext16"/>
    <w:rsid w:val="003D723B"/>
    <w:pPr>
      <w:shd w:val="clear" w:color="auto" w:fill="FFFFFF"/>
      <w:spacing w:before="420" w:after="420" w:line="240" w:lineRule="atLeast"/>
      <w:jc w:val="center"/>
    </w:pPr>
    <w:rPr>
      <w:rFonts w:ascii="Times New Roman" w:eastAsia="Times New Roman" w:hAnsi="Times New Roman" w:cs="Times New Roman"/>
      <w:b/>
      <w:bCs/>
      <w:color w:val="auto"/>
      <w:spacing w:val="-6"/>
      <w:sz w:val="25"/>
      <w:szCs w:val="25"/>
      <w:lang w:val="en-US" w:eastAsia="en-US"/>
    </w:rPr>
  </w:style>
  <w:style w:type="paragraph" w:customStyle="1" w:styleId="Heading420">
    <w:name w:val="Heading #4 (2)"/>
    <w:basedOn w:val="Normal"/>
    <w:link w:val="Heading42"/>
    <w:rsid w:val="003D723B"/>
    <w:pPr>
      <w:shd w:val="clear" w:color="auto" w:fill="FFFFFF"/>
      <w:spacing w:line="346" w:lineRule="exact"/>
      <w:jc w:val="both"/>
      <w:outlineLvl w:val="3"/>
    </w:pPr>
    <w:rPr>
      <w:rFonts w:ascii="Times New Roman" w:eastAsia="Times New Roman" w:hAnsi="Times New Roman" w:cs="Times New Roman"/>
      <w:color w:val="auto"/>
      <w:sz w:val="23"/>
      <w:szCs w:val="23"/>
      <w:lang w:val="en-US" w:eastAsia="en-US"/>
    </w:rPr>
  </w:style>
  <w:style w:type="paragraph" w:customStyle="1" w:styleId="Bodytext170">
    <w:name w:val="Body text (17)"/>
    <w:basedOn w:val="Normal"/>
    <w:link w:val="Bodytext17"/>
    <w:rsid w:val="003D723B"/>
    <w:pPr>
      <w:shd w:val="clear" w:color="auto" w:fill="FFFFFF"/>
      <w:spacing w:before="360" w:line="355" w:lineRule="exact"/>
    </w:pPr>
    <w:rPr>
      <w:rFonts w:ascii="Times New Roman" w:eastAsia="Times New Roman" w:hAnsi="Times New Roman" w:cs="Times New Roman"/>
      <w:b/>
      <w:bCs/>
      <w:color w:val="auto"/>
      <w:spacing w:val="2"/>
      <w:sz w:val="20"/>
      <w:szCs w:val="20"/>
      <w:lang w:val="en-US" w:eastAsia="en-US"/>
    </w:rPr>
  </w:style>
  <w:style w:type="paragraph" w:customStyle="1" w:styleId="Bodytext180">
    <w:name w:val="Body text (18)"/>
    <w:basedOn w:val="Normal"/>
    <w:link w:val="Bodytext18"/>
    <w:rsid w:val="003D723B"/>
    <w:pPr>
      <w:shd w:val="clear" w:color="auto" w:fill="FFFFFF"/>
      <w:spacing w:line="355" w:lineRule="exact"/>
    </w:pPr>
    <w:rPr>
      <w:rFonts w:ascii="Times New Roman" w:eastAsia="Times New Roman" w:hAnsi="Times New Roman" w:cs="Times New Roman"/>
      <w:b/>
      <w:bCs/>
      <w:color w:val="auto"/>
      <w:spacing w:val="-2"/>
      <w:sz w:val="15"/>
      <w:szCs w:val="15"/>
      <w:lang w:val="en-US" w:eastAsia="en-US"/>
    </w:rPr>
  </w:style>
  <w:style w:type="paragraph" w:customStyle="1" w:styleId="Footnote20">
    <w:name w:val="Footnote (2)"/>
    <w:basedOn w:val="Normal"/>
    <w:link w:val="Footnote2"/>
    <w:rsid w:val="003D723B"/>
    <w:pPr>
      <w:shd w:val="clear" w:color="auto" w:fill="FFFFFF"/>
      <w:spacing w:line="193" w:lineRule="exact"/>
      <w:jc w:val="both"/>
    </w:pPr>
    <w:rPr>
      <w:rFonts w:ascii="Times New Roman" w:eastAsia="Times New Roman" w:hAnsi="Times New Roman" w:cs="Times New Roman"/>
      <w:b/>
      <w:bCs/>
      <w:color w:val="auto"/>
      <w:spacing w:val="-2"/>
      <w:sz w:val="15"/>
      <w:szCs w:val="15"/>
      <w:lang w:val="en-US" w:eastAsia="en-US"/>
    </w:rPr>
  </w:style>
  <w:style w:type="paragraph" w:customStyle="1" w:styleId="Bodytext190">
    <w:name w:val="Body text (19)"/>
    <w:basedOn w:val="Normal"/>
    <w:link w:val="Bodytext19"/>
    <w:rsid w:val="003D723B"/>
    <w:pPr>
      <w:shd w:val="clear" w:color="auto" w:fill="FFFFFF"/>
      <w:spacing w:line="660" w:lineRule="exact"/>
      <w:ind w:firstLine="640"/>
    </w:pPr>
    <w:rPr>
      <w:rFonts w:ascii="CordiaUPC" w:eastAsia="Times New Roman" w:hAnsi="CordiaUPC" w:cs="CordiaUPC"/>
      <w:b/>
      <w:bCs/>
      <w:noProof/>
      <w:color w:val="auto"/>
      <w:sz w:val="37"/>
      <w:szCs w:val="37"/>
      <w:lang w:val="en-US" w:eastAsia="en-US"/>
    </w:rPr>
  </w:style>
  <w:style w:type="paragraph" w:customStyle="1" w:styleId="Bodytext201">
    <w:name w:val="Body text (20)"/>
    <w:basedOn w:val="Normal"/>
    <w:link w:val="Bodytext200"/>
    <w:rsid w:val="003D723B"/>
    <w:pPr>
      <w:shd w:val="clear" w:color="auto" w:fill="FFFFFF"/>
      <w:spacing w:line="660" w:lineRule="exact"/>
      <w:ind w:firstLine="640"/>
    </w:pPr>
    <w:rPr>
      <w:rFonts w:ascii="CordiaUPC" w:eastAsia="Times New Roman" w:hAnsi="CordiaUPC" w:cs="CordiaUPC"/>
      <w:b/>
      <w:bCs/>
      <w:noProof/>
      <w:color w:val="auto"/>
      <w:sz w:val="37"/>
      <w:szCs w:val="37"/>
      <w:lang w:val="en-US" w:eastAsia="en-US"/>
    </w:rPr>
  </w:style>
  <w:style w:type="paragraph" w:customStyle="1" w:styleId="Heading330">
    <w:name w:val="Heading #3 (3)"/>
    <w:basedOn w:val="Normal"/>
    <w:link w:val="Heading33"/>
    <w:rsid w:val="003D723B"/>
    <w:pPr>
      <w:shd w:val="clear" w:color="auto" w:fill="FFFFFF"/>
      <w:spacing w:after="300" w:line="240" w:lineRule="atLeast"/>
      <w:jc w:val="center"/>
      <w:outlineLvl w:val="2"/>
    </w:pPr>
    <w:rPr>
      <w:rFonts w:ascii="Times New Roman" w:eastAsia="Times New Roman" w:hAnsi="Times New Roman" w:cs="Times New Roman"/>
      <w:b/>
      <w:bCs/>
      <w:color w:val="auto"/>
      <w:spacing w:val="-4"/>
      <w:sz w:val="27"/>
      <w:szCs w:val="27"/>
      <w:lang w:val="en-US" w:eastAsia="en-US"/>
    </w:rPr>
  </w:style>
  <w:style w:type="paragraph" w:customStyle="1" w:styleId="Footnote30">
    <w:name w:val="Footnote (3)"/>
    <w:basedOn w:val="Normal"/>
    <w:link w:val="Footnote3"/>
    <w:rsid w:val="003D723B"/>
    <w:pPr>
      <w:shd w:val="clear" w:color="auto" w:fill="FFFFFF"/>
      <w:spacing w:after="120" w:line="240" w:lineRule="atLeast"/>
    </w:pPr>
    <w:rPr>
      <w:rFonts w:ascii="Times New Roman" w:eastAsia="Times New Roman" w:hAnsi="Times New Roman" w:cs="Times New Roman"/>
      <w:color w:val="auto"/>
      <w:sz w:val="23"/>
      <w:szCs w:val="23"/>
      <w:lang w:val="en-US" w:eastAsia="en-US"/>
    </w:rPr>
  </w:style>
  <w:style w:type="paragraph" w:customStyle="1" w:styleId="Footnote40">
    <w:name w:val="Footnote (4)"/>
    <w:basedOn w:val="Normal"/>
    <w:link w:val="Footnote4"/>
    <w:rsid w:val="003D723B"/>
    <w:pPr>
      <w:shd w:val="clear" w:color="auto" w:fill="FFFFFF"/>
      <w:spacing w:before="120" w:line="240" w:lineRule="atLeast"/>
    </w:pPr>
    <w:rPr>
      <w:rFonts w:ascii="Times New Roman" w:eastAsia="Times New Roman" w:hAnsi="Times New Roman" w:cs="Times New Roman"/>
      <w:i/>
      <w:iCs/>
      <w:color w:val="auto"/>
      <w:spacing w:val="-4"/>
      <w:sz w:val="23"/>
      <w:szCs w:val="23"/>
      <w:lang w:val="en-US" w:eastAsia="en-US"/>
    </w:rPr>
  </w:style>
  <w:style w:type="paragraph" w:customStyle="1" w:styleId="Bodytext210">
    <w:name w:val="Body text (21)"/>
    <w:basedOn w:val="Normal"/>
    <w:link w:val="Bodytext21"/>
    <w:rsid w:val="003D723B"/>
    <w:pPr>
      <w:shd w:val="clear" w:color="auto" w:fill="FFFFFF"/>
      <w:spacing w:before="60" w:line="238" w:lineRule="exact"/>
      <w:jc w:val="both"/>
    </w:pPr>
    <w:rPr>
      <w:rFonts w:ascii="Times New Roman" w:eastAsia="Times New Roman" w:hAnsi="Times New Roman" w:cs="Times New Roman"/>
      <w:color w:val="auto"/>
      <w:sz w:val="20"/>
      <w:szCs w:val="20"/>
      <w:lang w:val="en-US" w:eastAsia="en-US"/>
    </w:rPr>
  </w:style>
  <w:style w:type="paragraph" w:customStyle="1" w:styleId="Heading41">
    <w:name w:val="Heading #41"/>
    <w:basedOn w:val="Normal"/>
    <w:link w:val="Heading40"/>
    <w:rsid w:val="003D723B"/>
    <w:pPr>
      <w:shd w:val="clear" w:color="auto" w:fill="FFFFFF"/>
      <w:spacing w:line="327" w:lineRule="exact"/>
      <w:jc w:val="both"/>
      <w:outlineLvl w:val="3"/>
    </w:pPr>
    <w:rPr>
      <w:rFonts w:ascii="Times New Roman" w:eastAsia="Times New Roman" w:hAnsi="Times New Roman" w:cs="Times New Roman"/>
      <w:i/>
      <w:iCs/>
      <w:color w:val="auto"/>
      <w:spacing w:val="-4"/>
      <w:sz w:val="23"/>
      <w:szCs w:val="23"/>
      <w:lang w:val="en-US" w:eastAsia="en-US"/>
    </w:rPr>
  </w:style>
  <w:style w:type="paragraph" w:customStyle="1" w:styleId="Tablecaption40">
    <w:name w:val="Table caption (4)"/>
    <w:basedOn w:val="Normal"/>
    <w:link w:val="Tablecaption4"/>
    <w:rsid w:val="003D723B"/>
    <w:pPr>
      <w:shd w:val="clear" w:color="auto" w:fill="FFFFFF"/>
      <w:spacing w:line="240" w:lineRule="atLeast"/>
    </w:pPr>
    <w:rPr>
      <w:rFonts w:ascii="Times New Roman" w:eastAsia="Times New Roman" w:hAnsi="Times New Roman" w:cs="Times New Roman"/>
      <w:b/>
      <w:bCs/>
      <w:color w:val="auto"/>
      <w:sz w:val="23"/>
      <w:szCs w:val="23"/>
      <w:lang w:val="en-US" w:eastAsia="en-US"/>
    </w:rPr>
  </w:style>
  <w:style w:type="paragraph" w:customStyle="1" w:styleId="Headerorfooter50">
    <w:name w:val="Header or footer (5)"/>
    <w:basedOn w:val="Normal"/>
    <w:link w:val="Headerorfooter5"/>
    <w:rsid w:val="003D723B"/>
    <w:pPr>
      <w:shd w:val="clear" w:color="auto" w:fill="FFFFFF"/>
      <w:spacing w:line="240" w:lineRule="atLeast"/>
    </w:pPr>
    <w:rPr>
      <w:rFonts w:ascii="Consolas" w:eastAsia="Times New Roman" w:hAnsi="Consolas" w:cs="Consolas"/>
      <w:i/>
      <w:iCs/>
      <w:color w:val="auto"/>
      <w:sz w:val="9"/>
      <w:szCs w:val="9"/>
      <w:lang w:val="en-US" w:eastAsia="en-US"/>
    </w:rPr>
  </w:style>
  <w:style w:type="paragraph" w:customStyle="1" w:styleId="Bodytext220">
    <w:name w:val="Body text (22)"/>
    <w:basedOn w:val="Normal"/>
    <w:link w:val="Bodytext22"/>
    <w:rsid w:val="003D723B"/>
    <w:pPr>
      <w:shd w:val="clear" w:color="auto" w:fill="FFFFFF"/>
      <w:spacing w:line="377" w:lineRule="exact"/>
      <w:jc w:val="center"/>
    </w:pPr>
    <w:rPr>
      <w:rFonts w:ascii="Times New Roman" w:eastAsia="Times New Roman" w:hAnsi="Times New Roman" w:cs="Times New Roman"/>
      <w:i/>
      <w:iCs/>
      <w:color w:val="auto"/>
      <w:spacing w:val="-6"/>
      <w:sz w:val="25"/>
      <w:szCs w:val="25"/>
      <w:lang w:val="en-US" w:eastAsia="en-US"/>
    </w:rPr>
  </w:style>
  <w:style w:type="paragraph" w:customStyle="1" w:styleId="Footnote50">
    <w:name w:val="Footnote (5)"/>
    <w:basedOn w:val="Normal"/>
    <w:link w:val="Footnote5"/>
    <w:rsid w:val="003D723B"/>
    <w:pPr>
      <w:shd w:val="clear" w:color="auto" w:fill="FFFFFF"/>
      <w:spacing w:line="240" w:lineRule="atLeast"/>
    </w:pPr>
    <w:rPr>
      <w:rFonts w:ascii="Times New Roman" w:eastAsia="Times New Roman" w:hAnsi="Times New Roman" w:cs="Times New Roman"/>
      <w:i/>
      <w:iCs/>
      <w:color w:val="auto"/>
      <w:spacing w:val="-4"/>
      <w:sz w:val="17"/>
      <w:szCs w:val="17"/>
      <w:lang w:val="en-US" w:eastAsia="en-US"/>
    </w:rPr>
  </w:style>
  <w:style w:type="paragraph" w:customStyle="1" w:styleId="Footnote60">
    <w:name w:val="Footnote (6)"/>
    <w:basedOn w:val="Normal"/>
    <w:link w:val="Footnote6"/>
    <w:rsid w:val="003D723B"/>
    <w:pPr>
      <w:shd w:val="clear" w:color="auto" w:fill="FFFFFF"/>
      <w:spacing w:line="240" w:lineRule="atLeast"/>
    </w:pPr>
    <w:rPr>
      <w:rFonts w:ascii="CordiaUPC" w:eastAsia="Times New Roman" w:hAnsi="CordiaUPC" w:cs="CordiaUPC"/>
      <w:noProof/>
      <w:color w:val="auto"/>
      <w:sz w:val="13"/>
      <w:szCs w:val="13"/>
      <w:lang w:val="en-US" w:eastAsia="en-US"/>
    </w:rPr>
  </w:style>
  <w:style w:type="paragraph" w:customStyle="1" w:styleId="Headerorfooter60">
    <w:name w:val="Header or footer (6)"/>
    <w:basedOn w:val="Normal"/>
    <w:link w:val="Headerorfooter6"/>
    <w:rsid w:val="003D723B"/>
    <w:pPr>
      <w:shd w:val="clear" w:color="auto" w:fill="FFFFFF"/>
      <w:spacing w:line="240" w:lineRule="atLeast"/>
    </w:pPr>
    <w:rPr>
      <w:rFonts w:ascii="Segoe UI" w:eastAsia="Times New Roman" w:hAnsi="Segoe UI" w:cs="Segoe UI"/>
      <w:noProof/>
      <w:color w:val="auto"/>
      <w:w w:val="150"/>
      <w:sz w:val="8"/>
      <w:szCs w:val="8"/>
      <w:lang w:val="en-US" w:eastAsia="en-US"/>
    </w:rPr>
  </w:style>
  <w:style w:type="paragraph" w:customStyle="1" w:styleId="Bodytext230">
    <w:name w:val="Body text (23)"/>
    <w:basedOn w:val="Normal"/>
    <w:link w:val="Bodytext23"/>
    <w:rsid w:val="003D723B"/>
    <w:pPr>
      <w:shd w:val="clear" w:color="auto" w:fill="FFFFFF"/>
      <w:spacing w:before="360" w:line="240" w:lineRule="atLeast"/>
      <w:jc w:val="both"/>
    </w:pPr>
    <w:rPr>
      <w:rFonts w:ascii="Times New Roman" w:eastAsia="Times New Roman" w:hAnsi="Times New Roman" w:cs="Times New Roman"/>
      <w:i/>
      <w:iCs/>
      <w:color w:val="auto"/>
      <w:spacing w:val="-4"/>
      <w:sz w:val="17"/>
      <w:szCs w:val="17"/>
      <w:lang w:val="en-US" w:eastAsia="en-US"/>
    </w:rPr>
  </w:style>
  <w:style w:type="paragraph" w:customStyle="1" w:styleId="Bodytext240">
    <w:name w:val="Body text (24)"/>
    <w:basedOn w:val="Normal"/>
    <w:link w:val="Bodytext24"/>
    <w:rsid w:val="003D723B"/>
    <w:pPr>
      <w:shd w:val="clear" w:color="auto" w:fill="FFFFFF"/>
      <w:spacing w:line="240" w:lineRule="atLeast"/>
    </w:pPr>
    <w:rPr>
      <w:rFonts w:ascii="Segoe UI" w:eastAsia="Times New Roman" w:hAnsi="Segoe UI" w:cs="Segoe UI"/>
      <w:i/>
      <w:iCs/>
      <w:noProof/>
      <w:color w:val="auto"/>
      <w:sz w:val="14"/>
      <w:szCs w:val="14"/>
      <w:lang w:val="en-US" w:eastAsia="en-US"/>
    </w:rPr>
  </w:style>
  <w:style w:type="paragraph" w:customStyle="1" w:styleId="Bodytext250">
    <w:name w:val="Body text (25)"/>
    <w:basedOn w:val="Normal"/>
    <w:link w:val="Bodytext25"/>
    <w:rsid w:val="003D723B"/>
    <w:pPr>
      <w:shd w:val="clear" w:color="auto" w:fill="FFFFFF"/>
      <w:spacing w:line="384" w:lineRule="exact"/>
      <w:jc w:val="center"/>
    </w:pPr>
    <w:rPr>
      <w:rFonts w:ascii="Times New Roman" w:eastAsia="Times New Roman" w:hAnsi="Times New Roman" w:cs="Times New Roman"/>
      <w:i/>
      <w:iCs/>
      <w:color w:val="auto"/>
      <w:spacing w:val="-2"/>
      <w:sz w:val="17"/>
      <w:szCs w:val="17"/>
      <w:lang w:val="en-US" w:eastAsia="en-US"/>
    </w:rPr>
  </w:style>
  <w:style w:type="paragraph" w:customStyle="1" w:styleId="Bodytext260">
    <w:name w:val="Body text (26)"/>
    <w:basedOn w:val="Normal"/>
    <w:link w:val="Bodytext26"/>
    <w:rsid w:val="003D723B"/>
    <w:pPr>
      <w:shd w:val="clear" w:color="auto" w:fill="FFFFFF"/>
      <w:spacing w:before="120" w:line="339" w:lineRule="exact"/>
    </w:pPr>
    <w:rPr>
      <w:rFonts w:ascii="Times New Roman" w:eastAsia="Times New Roman" w:hAnsi="Times New Roman" w:cs="Times New Roman"/>
      <w:i/>
      <w:iCs/>
      <w:color w:val="auto"/>
      <w:spacing w:val="-3"/>
      <w:sz w:val="22"/>
      <w:szCs w:val="22"/>
      <w:lang w:val="en-US" w:eastAsia="en-US"/>
    </w:rPr>
  </w:style>
  <w:style w:type="paragraph" w:customStyle="1" w:styleId="Bodytext280">
    <w:name w:val="Body text (28)"/>
    <w:basedOn w:val="Normal"/>
    <w:link w:val="Bodytext28"/>
    <w:rsid w:val="003D723B"/>
    <w:pPr>
      <w:shd w:val="clear" w:color="auto" w:fill="FFFFFF"/>
      <w:spacing w:line="240" w:lineRule="atLeast"/>
    </w:pPr>
    <w:rPr>
      <w:rFonts w:ascii="Corbel" w:eastAsia="Times New Roman" w:hAnsi="Corbel" w:cs="Corbel"/>
      <w:noProof/>
      <w:color w:val="auto"/>
      <w:sz w:val="27"/>
      <w:szCs w:val="27"/>
      <w:lang w:val="en-US" w:eastAsia="en-US"/>
    </w:rPr>
  </w:style>
  <w:style w:type="paragraph" w:customStyle="1" w:styleId="Bodytext290">
    <w:name w:val="Body text (29)"/>
    <w:basedOn w:val="Normal"/>
    <w:link w:val="Bodytext29"/>
    <w:rsid w:val="003D723B"/>
    <w:pPr>
      <w:shd w:val="clear" w:color="auto" w:fill="FFFFFF"/>
      <w:spacing w:line="240" w:lineRule="atLeast"/>
    </w:pPr>
    <w:rPr>
      <w:rFonts w:ascii="Corbel" w:eastAsia="Times New Roman" w:hAnsi="Corbel" w:cs="Corbel"/>
      <w:noProof/>
      <w:color w:val="auto"/>
      <w:sz w:val="25"/>
      <w:szCs w:val="25"/>
      <w:lang w:val="en-US" w:eastAsia="en-US"/>
    </w:rPr>
  </w:style>
  <w:style w:type="paragraph" w:customStyle="1" w:styleId="Bodytext270">
    <w:name w:val="Body text (27)"/>
    <w:basedOn w:val="Normal"/>
    <w:link w:val="Bodytext27"/>
    <w:rsid w:val="003D723B"/>
    <w:pPr>
      <w:shd w:val="clear" w:color="auto" w:fill="FFFFFF"/>
      <w:spacing w:line="240" w:lineRule="atLeast"/>
    </w:pPr>
    <w:rPr>
      <w:rFonts w:ascii="Times New Roman" w:eastAsia="Times New Roman" w:hAnsi="Times New Roman" w:cs="Times New Roman"/>
      <w:i/>
      <w:iCs/>
      <w:noProof/>
      <w:color w:val="auto"/>
      <w:sz w:val="9"/>
      <w:szCs w:val="9"/>
      <w:lang w:val="en-US" w:eastAsia="en-US"/>
    </w:rPr>
  </w:style>
  <w:style w:type="paragraph" w:customStyle="1" w:styleId="Heading60">
    <w:name w:val="Heading #6"/>
    <w:basedOn w:val="Normal"/>
    <w:link w:val="Heading6"/>
    <w:rsid w:val="003D723B"/>
    <w:pPr>
      <w:shd w:val="clear" w:color="auto" w:fill="FFFFFF"/>
      <w:spacing w:after="240" w:line="282" w:lineRule="exact"/>
      <w:jc w:val="center"/>
      <w:outlineLvl w:val="5"/>
    </w:pPr>
    <w:rPr>
      <w:rFonts w:ascii="Times New Roman" w:eastAsia="Times New Roman" w:hAnsi="Times New Roman" w:cs="Times New Roman"/>
      <w:b/>
      <w:bCs/>
      <w:color w:val="auto"/>
      <w:sz w:val="23"/>
      <w:szCs w:val="23"/>
      <w:lang w:val="en-US" w:eastAsia="en-US"/>
    </w:rPr>
  </w:style>
  <w:style w:type="paragraph" w:customStyle="1" w:styleId="Heading620">
    <w:name w:val="Heading #6 (2)"/>
    <w:basedOn w:val="Normal"/>
    <w:link w:val="Heading62"/>
    <w:rsid w:val="003D723B"/>
    <w:pPr>
      <w:shd w:val="clear" w:color="auto" w:fill="FFFFFF"/>
      <w:spacing w:after="120" w:line="240" w:lineRule="atLeast"/>
      <w:jc w:val="both"/>
      <w:outlineLvl w:val="5"/>
    </w:pPr>
    <w:rPr>
      <w:rFonts w:ascii="Times New Roman" w:eastAsia="Times New Roman" w:hAnsi="Times New Roman" w:cs="Times New Roman"/>
      <w:color w:val="auto"/>
      <w:sz w:val="23"/>
      <w:szCs w:val="23"/>
      <w:lang w:val="en-US" w:eastAsia="en-US"/>
    </w:rPr>
  </w:style>
  <w:style w:type="paragraph" w:customStyle="1" w:styleId="Heading50">
    <w:name w:val="Heading #5"/>
    <w:basedOn w:val="Normal"/>
    <w:link w:val="Heading5"/>
    <w:rsid w:val="003D723B"/>
    <w:pPr>
      <w:shd w:val="clear" w:color="auto" w:fill="FFFFFF"/>
      <w:spacing w:before="60" w:after="60" w:line="240" w:lineRule="atLeast"/>
      <w:jc w:val="both"/>
      <w:outlineLvl w:val="4"/>
    </w:pPr>
    <w:rPr>
      <w:rFonts w:ascii="Times New Roman" w:eastAsia="Times New Roman" w:hAnsi="Times New Roman" w:cs="Times New Roman"/>
      <w:color w:val="auto"/>
      <w:sz w:val="23"/>
      <w:szCs w:val="23"/>
      <w:lang w:val="en-US" w:eastAsia="en-US"/>
    </w:rPr>
  </w:style>
  <w:style w:type="paragraph" w:customStyle="1" w:styleId="Bodytext301">
    <w:name w:val="Body text (30)"/>
    <w:basedOn w:val="Normal"/>
    <w:link w:val="Bodytext300"/>
    <w:rsid w:val="003D723B"/>
    <w:pPr>
      <w:shd w:val="clear" w:color="auto" w:fill="FFFFFF"/>
      <w:spacing w:before="360" w:line="240" w:lineRule="atLeast"/>
      <w:jc w:val="right"/>
    </w:pPr>
    <w:rPr>
      <w:rFonts w:ascii="Times New Roman" w:eastAsia="Times New Roman" w:hAnsi="Times New Roman" w:cs="Times New Roman"/>
      <w:noProof/>
      <w:color w:val="auto"/>
      <w:w w:val="150"/>
      <w:sz w:val="13"/>
      <w:szCs w:val="13"/>
      <w:lang w:val="en-US" w:eastAsia="en-US"/>
    </w:rPr>
  </w:style>
  <w:style w:type="paragraph" w:customStyle="1" w:styleId="Bodytext310">
    <w:name w:val="Body text (31)"/>
    <w:basedOn w:val="Normal"/>
    <w:link w:val="Bodytext31"/>
    <w:rsid w:val="003D723B"/>
    <w:pPr>
      <w:shd w:val="clear" w:color="auto" w:fill="FFFFFF"/>
      <w:spacing w:after="420" w:line="240" w:lineRule="atLeast"/>
      <w:jc w:val="center"/>
    </w:pPr>
    <w:rPr>
      <w:rFonts w:ascii="Times New Roman" w:eastAsia="Times New Roman" w:hAnsi="Times New Roman" w:cs="Times New Roman"/>
      <w:b/>
      <w:bCs/>
      <w:color w:val="auto"/>
      <w:spacing w:val="-3"/>
      <w:sz w:val="27"/>
      <w:szCs w:val="27"/>
      <w:lang w:val="en-US" w:eastAsia="en-US"/>
    </w:rPr>
  </w:style>
  <w:style w:type="paragraph" w:customStyle="1" w:styleId="Headerorfooter70">
    <w:name w:val="Header or footer (7)"/>
    <w:basedOn w:val="Normal"/>
    <w:link w:val="Headerorfooter7"/>
    <w:rsid w:val="003D723B"/>
    <w:pPr>
      <w:shd w:val="clear" w:color="auto" w:fill="FFFFFF"/>
      <w:spacing w:line="240" w:lineRule="atLeast"/>
      <w:jc w:val="right"/>
    </w:pPr>
    <w:rPr>
      <w:rFonts w:ascii="Consolas" w:eastAsia="Times New Roman" w:hAnsi="Consolas" w:cs="Consolas"/>
      <w:color w:val="auto"/>
      <w:spacing w:val="21"/>
      <w:sz w:val="17"/>
      <w:szCs w:val="17"/>
      <w:lang w:val="en-US" w:eastAsia="en-US"/>
    </w:rPr>
  </w:style>
  <w:style w:type="paragraph" w:customStyle="1" w:styleId="Bodytext320">
    <w:name w:val="Body text (32)"/>
    <w:basedOn w:val="Normal"/>
    <w:link w:val="Bodytext32"/>
    <w:rsid w:val="003D723B"/>
    <w:pPr>
      <w:shd w:val="clear" w:color="auto" w:fill="FFFFFF"/>
      <w:spacing w:after="180" w:line="240" w:lineRule="atLeast"/>
    </w:pPr>
    <w:rPr>
      <w:rFonts w:ascii="Candara" w:eastAsia="Times New Roman" w:hAnsi="Candara" w:cs="Candara"/>
      <w:noProof/>
      <w:color w:val="auto"/>
      <w:sz w:val="11"/>
      <w:szCs w:val="11"/>
      <w:lang w:val="en-US" w:eastAsia="en-US"/>
    </w:rPr>
  </w:style>
  <w:style w:type="paragraph" w:customStyle="1" w:styleId="Headerorfooter80">
    <w:name w:val="Header or footer (8)"/>
    <w:basedOn w:val="Normal"/>
    <w:link w:val="Headerorfooter8"/>
    <w:rsid w:val="003D723B"/>
    <w:pPr>
      <w:shd w:val="clear" w:color="auto" w:fill="FFFFFF"/>
      <w:spacing w:line="240" w:lineRule="atLeast"/>
    </w:pPr>
    <w:rPr>
      <w:rFonts w:ascii="CordiaUPC" w:eastAsia="Times New Roman" w:hAnsi="CordiaUPC" w:cs="CordiaUPC"/>
      <w:color w:val="auto"/>
      <w:spacing w:val="22"/>
      <w:sz w:val="26"/>
      <w:szCs w:val="26"/>
      <w:lang w:val="en-US" w:eastAsia="en-US"/>
    </w:rPr>
  </w:style>
  <w:style w:type="paragraph" w:customStyle="1" w:styleId="Bodytext330">
    <w:name w:val="Body text (33)"/>
    <w:basedOn w:val="Normal"/>
    <w:link w:val="Bodytext33"/>
    <w:rsid w:val="003D723B"/>
    <w:pPr>
      <w:shd w:val="clear" w:color="auto" w:fill="FFFFFF"/>
      <w:spacing w:before="420" w:line="660" w:lineRule="exact"/>
      <w:ind w:firstLine="620"/>
    </w:pPr>
    <w:rPr>
      <w:rFonts w:ascii="Corbel" w:eastAsia="Times New Roman" w:hAnsi="Corbel" w:cs="Corbel"/>
      <w:b/>
      <w:bCs/>
      <w:noProof/>
      <w:color w:val="auto"/>
      <w:sz w:val="21"/>
      <w:szCs w:val="21"/>
      <w:lang w:val="en-US" w:eastAsia="en-US"/>
    </w:rPr>
  </w:style>
  <w:style w:type="paragraph" w:customStyle="1" w:styleId="Bodytext341">
    <w:name w:val="Body text (34)1"/>
    <w:basedOn w:val="Normal"/>
    <w:link w:val="Bodytext34"/>
    <w:rsid w:val="003D723B"/>
    <w:pPr>
      <w:shd w:val="clear" w:color="auto" w:fill="FFFFFF"/>
      <w:spacing w:line="240" w:lineRule="atLeast"/>
    </w:pPr>
    <w:rPr>
      <w:rFonts w:ascii="Times New Roman" w:eastAsia="Times New Roman" w:hAnsi="Times New Roman" w:cs="Times New Roman"/>
      <w:color w:val="auto"/>
      <w:spacing w:val="2"/>
      <w:sz w:val="19"/>
      <w:szCs w:val="19"/>
      <w:lang w:val="en-US" w:eastAsia="en-US"/>
    </w:rPr>
  </w:style>
  <w:style w:type="paragraph" w:customStyle="1" w:styleId="Tablecaption50">
    <w:name w:val="Table caption (5)"/>
    <w:basedOn w:val="Normal"/>
    <w:link w:val="Tablecaption5"/>
    <w:rsid w:val="003D723B"/>
    <w:pPr>
      <w:shd w:val="clear" w:color="auto" w:fill="FFFFFF"/>
      <w:spacing w:line="240" w:lineRule="atLeast"/>
    </w:pPr>
    <w:rPr>
      <w:rFonts w:ascii="Times New Roman" w:eastAsia="Times New Roman" w:hAnsi="Times New Roman" w:cs="Times New Roman"/>
      <w:color w:val="auto"/>
      <w:spacing w:val="2"/>
      <w:sz w:val="19"/>
      <w:szCs w:val="19"/>
      <w:lang w:val="en-US" w:eastAsia="en-US"/>
    </w:rPr>
  </w:style>
  <w:style w:type="paragraph" w:customStyle="1" w:styleId="Tablecaption60">
    <w:name w:val="Table caption (6)"/>
    <w:basedOn w:val="Normal"/>
    <w:link w:val="Tablecaption6"/>
    <w:rsid w:val="003D723B"/>
    <w:pPr>
      <w:shd w:val="clear" w:color="auto" w:fill="FFFFFF"/>
      <w:spacing w:before="60" w:line="266" w:lineRule="exact"/>
      <w:jc w:val="both"/>
    </w:pPr>
    <w:rPr>
      <w:rFonts w:ascii="Times New Roman" w:eastAsia="Times New Roman" w:hAnsi="Times New Roman" w:cs="Times New Roman"/>
      <w:i/>
      <w:iCs/>
      <w:color w:val="auto"/>
      <w:spacing w:val="-4"/>
      <w:sz w:val="23"/>
      <w:szCs w:val="23"/>
      <w:lang w:val="en-US" w:eastAsia="en-US"/>
    </w:rPr>
  </w:style>
  <w:style w:type="paragraph" w:customStyle="1" w:styleId="Bodytext350">
    <w:name w:val="Body text (35)"/>
    <w:basedOn w:val="Normal"/>
    <w:link w:val="Bodytext35"/>
    <w:rsid w:val="003D723B"/>
    <w:pPr>
      <w:shd w:val="clear" w:color="auto" w:fill="FFFFFF"/>
      <w:spacing w:line="238" w:lineRule="exact"/>
    </w:pPr>
    <w:rPr>
      <w:rFonts w:ascii="Times New Roman" w:eastAsia="Times New Roman" w:hAnsi="Times New Roman" w:cs="Times New Roman"/>
      <w:color w:val="auto"/>
      <w:spacing w:val="1"/>
      <w:sz w:val="16"/>
      <w:szCs w:val="16"/>
      <w:lang w:val="en-US" w:eastAsia="en-US"/>
    </w:rPr>
  </w:style>
  <w:style w:type="paragraph" w:customStyle="1" w:styleId="Footnote70">
    <w:name w:val="Footnote (7)"/>
    <w:basedOn w:val="Normal"/>
    <w:link w:val="Footnote7"/>
    <w:rsid w:val="003D723B"/>
    <w:pPr>
      <w:shd w:val="clear" w:color="auto" w:fill="FFFFFF"/>
      <w:spacing w:line="240" w:lineRule="atLeast"/>
      <w:jc w:val="both"/>
    </w:pPr>
    <w:rPr>
      <w:rFonts w:ascii="Times New Roman" w:eastAsia="Times New Roman" w:hAnsi="Times New Roman" w:cs="Times New Roman"/>
      <w:color w:val="auto"/>
      <w:sz w:val="16"/>
      <w:szCs w:val="16"/>
      <w:lang w:val="en-US" w:eastAsia="en-US"/>
    </w:rPr>
  </w:style>
  <w:style w:type="paragraph" w:customStyle="1" w:styleId="Headerorfooter90">
    <w:name w:val="Header or footer (9)"/>
    <w:basedOn w:val="Normal"/>
    <w:link w:val="Headerorfooter9"/>
    <w:rsid w:val="003D723B"/>
    <w:pPr>
      <w:shd w:val="clear" w:color="auto" w:fill="FFFFFF"/>
      <w:spacing w:line="240" w:lineRule="atLeast"/>
    </w:pPr>
    <w:rPr>
      <w:rFonts w:ascii="Times New Roman" w:eastAsia="Times New Roman" w:hAnsi="Times New Roman" w:cs="Times New Roman"/>
      <w:i/>
      <w:iCs/>
      <w:color w:val="auto"/>
      <w:sz w:val="22"/>
      <w:szCs w:val="22"/>
      <w:lang w:val="en-US" w:eastAsia="en-US"/>
    </w:rPr>
  </w:style>
  <w:style w:type="paragraph" w:customStyle="1" w:styleId="Bodytext360">
    <w:name w:val="Body text (36)"/>
    <w:basedOn w:val="Normal"/>
    <w:link w:val="Bodytext36"/>
    <w:rsid w:val="003D723B"/>
    <w:pPr>
      <w:shd w:val="clear" w:color="auto" w:fill="FFFFFF"/>
      <w:spacing w:line="240" w:lineRule="atLeast"/>
      <w:jc w:val="both"/>
    </w:pPr>
    <w:rPr>
      <w:rFonts w:ascii="Times New Roman" w:eastAsia="Times New Roman" w:hAnsi="Times New Roman" w:cs="Times New Roman"/>
      <w:color w:val="auto"/>
      <w:spacing w:val="2"/>
      <w:sz w:val="16"/>
      <w:szCs w:val="16"/>
      <w:lang w:val="en-US" w:eastAsia="en-US"/>
    </w:rPr>
  </w:style>
  <w:style w:type="paragraph" w:customStyle="1" w:styleId="Bodytext370">
    <w:name w:val="Body text (37)"/>
    <w:basedOn w:val="Normal"/>
    <w:link w:val="Bodytext37"/>
    <w:rsid w:val="003D723B"/>
    <w:pPr>
      <w:shd w:val="clear" w:color="auto" w:fill="FFFFFF"/>
      <w:spacing w:after="360" w:line="240" w:lineRule="atLeast"/>
    </w:pPr>
    <w:rPr>
      <w:rFonts w:ascii="Times New Roman" w:eastAsia="Times New Roman" w:hAnsi="Times New Roman" w:cs="Times New Roman"/>
      <w:color w:val="auto"/>
      <w:spacing w:val="-2"/>
      <w:sz w:val="25"/>
      <w:szCs w:val="25"/>
      <w:lang w:val="en-US" w:eastAsia="en-US"/>
    </w:rPr>
  </w:style>
  <w:style w:type="paragraph" w:customStyle="1" w:styleId="DefaultParagraphFontParaCharCharCharCharChar">
    <w:name w:val="Default Paragraph Font Para Char Char Char Char Char"/>
    <w:autoRedefine/>
    <w:rsid w:val="003D723B"/>
    <w:pPr>
      <w:tabs>
        <w:tab w:val="left" w:pos="1152"/>
      </w:tabs>
      <w:spacing w:before="120" w:after="120" w:line="312" w:lineRule="auto"/>
    </w:pPr>
    <w:rPr>
      <w:rFonts w:ascii="Arial" w:hAnsi="Arial" w:cs="Arial"/>
      <w:sz w:val="26"/>
      <w:szCs w:val="26"/>
    </w:rPr>
  </w:style>
  <w:style w:type="table" w:styleId="TableGrid">
    <w:name w:val="Table Grid"/>
    <w:basedOn w:val="TableNormal"/>
    <w:rsid w:val="003D723B"/>
    <w:pPr>
      <w:widowControl w:val="0"/>
    </w:pPr>
    <w:rPr>
      <w:rFonts w:ascii="Courier New" w:eastAsia="Courier New" w:hAnsi="Courier New" w:cs="Courier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rsid w:val="003D723B"/>
    <w:rPr>
      <w:sz w:val="20"/>
      <w:szCs w:val="20"/>
    </w:rPr>
  </w:style>
  <w:style w:type="character" w:customStyle="1" w:styleId="FootnoteTextChar">
    <w:name w:val="Footnote Text Char"/>
    <w:basedOn w:val="DefaultParagraphFont"/>
    <w:link w:val="FootnoteText"/>
    <w:rsid w:val="003D723B"/>
    <w:rPr>
      <w:rFonts w:ascii="Courier New" w:eastAsia="Courier New" w:hAnsi="Courier New" w:cs="Courier New"/>
      <w:color w:val="000000"/>
      <w:lang w:val="vi-VN" w:eastAsia="vi-VN"/>
    </w:rPr>
  </w:style>
  <w:style w:type="character" w:styleId="FootnoteReference">
    <w:name w:val="footnote reference"/>
    <w:basedOn w:val="DefaultParagraphFont"/>
    <w:rsid w:val="003D723B"/>
    <w:rPr>
      <w:vertAlign w:val="superscript"/>
    </w:rPr>
  </w:style>
  <w:style w:type="paragraph" w:styleId="EndnoteText">
    <w:name w:val="endnote text"/>
    <w:basedOn w:val="Normal"/>
    <w:link w:val="EndnoteTextChar"/>
    <w:rsid w:val="003D723B"/>
    <w:rPr>
      <w:sz w:val="20"/>
      <w:szCs w:val="20"/>
    </w:rPr>
  </w:style>
  <w:style w:type="character" w:customStyle="1" w:styleId="EndnoteTextChar">
    <w:name w:val="Endnote Text Char"/>
    <w:basedOn w:val="DefaultParagraphFont"/>
    <w:link w:val="EndnoteText"/>
    <w:rsid w:val="003D723B"/>
    <w:rPr>
      <w:rFonts w:ascii="Courier New" w:eastAsia="Courier New" w:hAnsi="Courier New" w:cs="Courier New"/>
      <w:color w:val="000000"/>
      <w:lang w:val="vi-VN" w:eastAsia="vi-VN"/>
    </w:rPr>
  </w:style>
  <w:style w:type="character" w:styleId="EndnoteReference">
    <w:name w:val="endnote reference"/>
    <w:basedOn w:val="DefaultParagraphFont"/>
    <w:rsid w:val="003D723B"/>
    <w:rPr>
      <w:vertAlign w:val="superscript"/>
    </w:rPr>
  </w:style>
  <w:style w:type="paragraph" w:styleId="ListParagraph">
    <w:name w:val="List Paragraph"/>
    <w:basedOn w:val="Normal"/>
    <w:uiPriority w:val="34"/>
    <w:qFormat/>
    <w:rsid w:val="00186826"/>
    <w:pPr>
      <w:ind w:left="720"/>
      <w:contextualSpacing/>
    </w:pPr>
  </w:style>
  <w:style w:type="paragraph" w:styleId="BodyTextIndent">
    <w:name w:val="Body Text Indent"/>
    <w:aliases w:val="Body Text Indent Char Char,Body Text Indent Char Char Char Char Char Char,Body Text Indent Char Char Char"/>
    <w:basedOn w:val="Normal"/>
    <w:link w:val="BodyTextIndentChar"/>
    <w:rsid w:val="00AC63EB"/>
    <w:pPr>
      <w:widowControl/>
      <w:spacing w:before="60" w:after="60"/>
      <w:ind w:left="720" w:hanging="720"/>
      <w:jc w:val="both"/>
    </w:pPr>
    <w:rPr>
      <w:rFonts w:ascii=".VnTime" w:eastAsia="Times New Roman" w:hAnsi=".VnTime" w:cs="Times New Roman"/>
      <w:color w:val="auto"/>
      <w:sz w:val="28"/>
      <w:szCs w:val="20"/>
      <w:lang w:val="en-US" w:eastAsia="en-US"/>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AC63EB"/>
    <w:rPr>
      <w:rFonts w:ascii=".VnTime" w:hAnsi=".VnTime"/>
      <w:sz w:val="28"/>
    </w:rPr>
  </w:style>
  <w:style w:type="character" w:customStyle="1" w:styleId="Heading4Char">
    <w:name w:val="Heading 4 Char"/>
    <w:basedOn w:val="DefaultParagraphFont"/>
    <w:link w:val="Heading4"/>
    <w:rsid w:val="00D3638D"/>
    <w:rPr>
      <w:b/>
      <w:bCs/>
      <w:sz w:val="28"/>
      <w:szCs w:val="28"/>
    </w:rPr>
  </w:style>
  <w:style w:type="character" w:customStyle="1" w:styleId="Heading2Char">
    <w:name w:val="Heading 2 Char"/>
    <w:basedOn w:val="DefaultParagraphFont"/>
    <w:link w:val="Heading2"/>
    <w:semiHidden/>
    <w:rsid w:val="0098140B"/>
    <w:rPr>
      <w:rFonts w:asciiTheme="majorHAnsi" w:eastAsiaTheme="majorEastAsia" w:hAnsiTheme="majorHAnsi" w:cstheme="majorBidi"/>
      <w:b/>
      <w:bCs/>
      <w:color w:val="4F81BD" w:themeColor="accent1"/>
      <w:sz w:val="26"/>
      <w:szCs w:val="26"/>
      <w:lang w:val="vi-VN" w:eastAsia="vi-VN"/>
    </w:rPr>
  </w:style>
  <w:style w:type="paragraph" w:styleId="Header">
    <w:name w:val="header"/>
    <w:basedOn w:val="Normal"/>
    <w:link w:val="HeaderChar"/>
    <w:rsid w:val="008B2319"/>
    <w:pPr>
      <w:tabs>
        <w:tab w:val="center" w:pos="4680"/>
        <w:tab w:val="right" w:pos="9360"/>
      </w:tabs>
    </w:pPr>
  </w:style>
  <w:style w:type="character" w:customStyle="1" w:styleId="HeaderChar">
    <w:name w:val="Header Char"/>
    <w:basedOn w:val="DefaultParagraphFont"/>
    <w:link w:val="Header"/>
    <w:rsid w:val="008B2319"/>
    <w:rPr>
      <w:rFonts w:ascii="Courier New" w:eastAsia="Courier New" w:hAnsi="Courier New" w:cs="Courier New"/>
      <w:color w:val="000000"/>
      <w:sz w:val="24"/>
      <w:szCs w:val="24"/>
      <w:lang w:val="vi-VN" w:eastAsia="vi-VN"/>
    </w:rPr>
  </w:style>
  <w:style w:type="paragraph" w:styleId="Footer">
    <w:name w:val="footer"/>
    <w:basedOn w:val="Normal"/>
    <w:link w:val="FooterChar"/>
    <w:uiPriority w:val="99"/>
    <w:rsid w:val="008B2319"/>
    <w:pPr>
      <w:tabs>
        <w:tab w:val="center" w:pos="4680"/>
        <w:tab w:val="right" w:pos="9360"/>
      </w:tabs>
    </w:pPr>
  </w:style>
  <w:style w:type="character" w:customStyle="1" w:styleId="FooterChar">
    <w:name w:val="Footer Char"/>
    <w:basedOn w:val="DefaultParagraphFont"/>
    <w:link w:val="Footer"/>
    <w:uiPriority w:val="99"/>
    <w:rsid w:val="008B2319"/>
    <w:rPr>
      <w:rFonts w:ascii="Courier New" w:eastAsia="Courier New" w:hAnsi="Courier New" w:cs="Courier New"/>
      <w:color w:val="000000"/>
      <w:sz w:val="24"/>
      <w:szCs w:val="24"/>
      <w:lang w:val="vi-VN" w:eastAsia="vi-V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BD066-2EDA-4CC9-B236-846897CC6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1134</TotalTime>
  <Pages>3</Pages>
  <Words>835</Words>
  <Characters>4760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www.THAIVU.com.vn</Company>
  <LinksUpToDate>false</LinksUpToDate>
  <CharactersWithSpaces>5584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Truong Vu</dc:creator>
  <cp:lastModifiedBy>User</cp:lastModifiedBy>
  <cp:revision>372</cp:revision>
  <cp:lastPrinted>2016-08-20T09:12:00Z</cp:lastPrinted>
  <dcterms:created xsi:type="dcterms:W3CDTF">2016-03-01T04:02:00Z</dcterms:created>
  <dcterms:modified xsi:type="dcterms:W3CDTF">2016-08-25T01:50:00Z</dcterms:modified>
</cp:coreProperties>
</file>